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2834F" w14:textId="66A8FCD2" w:rsidR="00080E6A" w:rsidRDefault="00000000">
      <w:pPr>
        <w:pStyle w:val="Ttulo"/>
      </w:pPr>
      <w:r>
        <w:t xml:space="preserve">ANEXO </w:t>
      </w:r>
      <w:r w:rsidR="00D30FAA">
        <w:t>III</w:t>
      </w:r>
      <w:r>
        <w:t xml:space="preserve"> – MODELO DE PROPOSTA COMERCIAL</w:t>
      </w:r>
    </w:p>
    <w:p w14:paraId="22942779" w14:textId="77777777" w:rsidR="00080E6A" w:rsidRDefault="00000000">
      <w:r>
        <w:t>AVISO DE CONTRATAÇÃO DIRETA Nº ____/20__</w:t>
      </w:r>
      <w:r>
        <w:br/>
        <w:t>(Processo Administrativo nº ________)</w:t>
      </w:r>
      <w:r>
        <w:br/>
      </w:r>
    </w:p>
    <w:p w14:paraId="28BB0228" w14:textId="77777777" w:rsidR="00080E6A" w:rsidRDefault="00000000">
      <w:pPr>
        <w:pStyle w:val="Ttulo1"/>
      </w:pPr>
      <w:r>
        <w:t>1. IDENTIFICAÇÃO DA EMPRESA</w:t>
      </w:r>
    </w:p>
    <w:p w14:paraId="294E9106" w14:textId="77777777" w:rsidR="00080E6A" w:rsidRDefault="00000000">
      <w:r>
        <w:t>Razão Social: ________________________________</w:t>
      </w:r>
      <w:r>
        <w:br/>
        <w:t>CNPJ: _______________________________________</w:t>
      </w:r>
      <w:r>
        <w:br/>
        <w:t>Endereço: ___________________________________</w:t>
      </w:r>
      <w:r>
        <w:br/>
        <w:t>Telefone: ___________________________________</w:t>
      </w:r>
      <w:r>
        <w:br/>
        <w:t>E-mail: _____________________________________</w:t>
      </w:r>
      <w:r>
        <w:br/>
        <w:t>Representante Legal: _________________________</w:t>
      </w:r>
      <w:r>
        <w:br/>
        <w:t>CPF do Representante: ________________________</w:t>
      </w:r>
    </w:p>
    <w:p w14:paraId="461E5A83" w14:textId="77777777" w:rsidR="00080E6A" w:rsidRDefault="00000000">
      <w:pPr>
        <w:pStyle w:val="Ttulo1"/>
      </w:pPr>
      <w:r>
        <w:t>2. OBJETO</w:t>
      </w:r>
    </w:p>
    <w:p w14:paraId="15832A6F" w14:textId="77777777" w:rsidR="00080E6A" w:rsidRDefault="00000000">
      <w:r>
        <w:t>Proposta comercial para a prestação de serviços de comunicação visual, compreendendo a confecção e instalação de letreiro, placa e brasão, conforme Termo de Referência.</w:t>
      </w:r>
    </w:p>
    <w:p w14:paraId="63FFABCE" w14:textId="77777777" w:rsidR="00080E6A" w:rsidRDefault="00000000">
      <w:pPr>
        <w:pStyle w:val="Ttulo1"/>
      </w:pPr>
      <w:r>
        <w:t>3. PLANILHA DE PREÇOS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1109"/>
        <w:gridCol w:w="1753"/>
        <w:gridCol w:w="1185"/>
        <w:gridCol w:w="1546"/>
        <w:gridCol w:w="1217"/>
        <w:gridCol w:w="1062"/>
      </w:tblGrid>
      <w:tr w:rsidR="00080E6A" w14:paraId="7C06E05E" w14:textId="77777777" w:rsidTr="00CF3F0A">
        <w:tc>
          <w:tcPr>
            <w:tcW w:w="1234" w:type="dxa"/>
          </w:tcPr>
          <w:p w14:paraId="626EE29D" w14:textId="77777777" w:rsidR="00080E6A" w:rsidRDefault="00000000">
            <w:r>
              <w:t>ITEM</w:t>
            </w:r>
          </w:p>
        </w:tc>
        <w:tc>
          <w:tcPr>
            <w:tcW w:w="1234" w:type="dxa"/>
          </w:tcPr>
          <w:p w14:paraId="52F886A3" w14:textId="77777777" w:rsidR="00080E6A" w:rsidRDefault="00000000">
            <w:r>
              <w:t>CATSER</w:t>
            </w:r>
          </w:p>
        </w:tc>
        <w:tc>
          <w:tcPr>
            <w:tcW w:w="1234" w:type="dxa"/>
          </w:tcPr>
          <w:p w14:paraId="235200BF" w14:textId="77777777" w:rsidR="00080E6A" w:rsidRDefault="00000000">
            <w:r>
              <w:t>ESPECIFICAÇÃO</w:t>
            </w:r>
          </w:p>
        </w:tc>
        <w:tc>
          <w:tcPr>
            <w:tcW w:w="1234" w:type="dxa"/>
          </w:tcPr>
          <w:p w14:paraId="1BF35796" w14:textId="77777777" w:rsidR="00080E6A" w:rsidRDefault="00000000">
            <w:r>
              <w:t>UNIDADE</w:t>
            </w:r>
          </w:p>
        </w:tc>
        <w:tc>
          <w:tcPr>
            <w:tcW w:w="1234" w:type="dxa"/>
          </w:tcPr>
          <w:p w14:paraId="6173D1CF" w14:textId="77777777" w:rsidR="00080E6A" w:rsidRDefault="00000000">
            <w:r>
              <w:t>QUANTIDADE</w:t>
            </w:r>
          </w:p>
        </w:tc>
        <w:tc>
          <w:tcPr>
            <w:tcW w:w="1234" w:type="dxa"/>
          </w:tcPr>
          <w:p w14:paraId="3344D482" w14:textId="77777777" w:rsidR="00080E6A" w:rsidRDefault="00000000">
            <w:r>
              <w:t>VALOR UNITÁRIO (R$)</w:t>
            </w:r>
          </w:p>
        </w:tc>
        <w:tc>
          <w:tcPr>
            <w:tcW w:w="1234" w:type="dxa"/>
          </w:tcPr>
          <w:p w14:paraId="72993EB0" w14:textId="77777777" w:rsidR="00080E6A" w:rsidRDefault="00000000">
            <w:r>
              <w:t>VALOR TOTAL (R$)</w:t>
            </w:r>
          </w:p>
        </w:tc>
      </w:tr>
      <w:tr w:rsidR="00080E6A" w14:paraId="5C56DCA2" w14:textId="77777777" w:rsidTr="00CF3F0A">
        <w:tc>
          <w:tcPr>
            <w:tcW w:w="1234" w:type="dxa"/>
          </w:tcPr>
          <w:p w14:paraId="2EDA6EDC" w14:textId="77777777" w:rsidR="00080E6A" w:rsidRDefault="00000000">
            <w:r>
              <w:t>1</w:t>
            </w:r>
          </w:p>
        </w:tc>
        <w:tc>
          <w:tcPr>
            <w:tcW w:w="1234" w:type="dxa"/>
          </w:tcPr>
          <w:p w14:paraId="0CDBB961" w14:textId="77777777" w:rsidR="00080E6A" w:rsidRDefault="00000000">
            <w:r>
              <w:t>13455</w:t>
            </w:r>
          </w:p>
        </w:tc>
        <w:tc>
          <w:tcPr>
            <w:tcW w:w="1234" w:type="dxa"/>
          </w:tcPr>
          <w:p w14:paraId="64636E57" w14:textId="77777777" w:rsidR="00080E6A" w:rsidRDefault="00000000">
            <w:r>
              <w:t>Pintura epóxi (2 demãos)</w:t>
            </w:r>
          </w:p>
        </w:tc>
        <w:tc>
          <w:tcPr>
            <w:tcW w:w="1234" w:type="dxa"/>
          </w:tcPr>
          <w:p w14:paraId="558CF0F9" w14:textId="77777777" w:rsidR="00080E6A" w:rsidRDefault="00000000">
            <w:r>
              <w:t>m²</w:t>
            </w:r>
          </w:p>
        </w:tc>
        <w:tc>
          <w:tcPr>
            <w:tcW w:w="1234" w:type="dxa"/>
          </w:tcPr>
          <w:p w14:paraId="1B05537B" w14:textId="77777777" w:rsidR="00080E6A" w:rsidRDefault="00000000">
            <w:r>
              <w:t>13,37</w:t>
            </w:r>
          </w:p>
        </w:tc>
        <w:tc>
          <w:tcPr>
            <w:tcW w:w="1234" w:type="dxa"/>
          </w:tcPr>
          <w:p w14:paraId="3660530D" w14:textId="77777777" w:rsidR="00080E6A" w:rsidRDefault="00080E6A"/>
        </w:tc>
        <w:tc>
          <w:tcPr>
            <w:tcW w:w="1234" w:type="dxa"/>
          </w:tcPr>
          <w:p w14:paraId="285EEA7F" w14:textId="77777777" w:rsidR="00080E6A" w:rsidRDefault="00080E6A"/>
        </w:tc>
      </w:tr>
      <w:tr w:rsidR="00080E6A" w14:paraId="05651C78" w14:textId="77777777" w:rsidTr="00CF3F0A">
        <w:tc>
          <w:tcPr>
            <w:tcW w:w="1234" w:type="dxa"/>
          </w:tcPr>
          <w:p w14:paraId="0B5B0C2B" w14:textId="77777777" w:rsidR="00080E6A" w:rsidRDefault="00000000">
            <w:r>
              <w:t>2</w:t>
            </w:r>
          </w:p>
        </w:tc>
        <w:tc>
          <w:tcPr>
            <w:tcW w:w="1234" w:type="dxa"/>
          </w:tcPr>
          <w:p w14:paraId="3EEE94E1" w14:textId="77777777" w:rsidR="00080E6A" w:rsidRDefault="00000000">
            <w:r>
              <w:t>22519</w:t>
            </w:r>
          </w:p>
        </w:tc>
        <w:tc>
          <w:tcPr>
            <w:tcW w:w="1234" w:type="dxa"/>
          </w:tcPr>
          <w:p w14:paraId="61D24B9C" w14:textId="77777777" w:rsidR="00080E6A" w:rsidRDefault="00000000">
            <w:r>
              <w:t>Letreiro Arial Narrow (11 cm)</w:t>
            </w:r>
          </w:p>
        </w:tc>
        <w:tc>
          <w:tcPr>
            <w:tcW w:w="1234" w:type="dxa"/>
          </w:tcPr>
          <w:p w14:paraId="5BAB91A3" w14:textId="77777777" w:rsidR="00080E6A" w:rsidRDefault="00000000">
            <w:r>
              <w:t>UND</w:t>
            </w:r>
          </w:p>
        </w:tc>
        <w:tc>
          <w:tcPr>
            <w:tcW w:w="1234" w:type="dxa"/>
          </w:tcPr>
          <w:p w14:paraId="5FFEFE9E" w14:textId="77777777" w:rsidR="00080E6A" w:rsidRDefault="00000000">
            <w:r>
              <w:t>49</w:t>
            </w:r>
          </w:p>
        </w:tc>
        <w:tc>
          <w:tcPr>
            <w:tcW w:w="1234" w:type="dxa"/>
          </w:tcPr>
          <w:p w14:paraId="547ADC86" w14:textId="77777777" w:rsidR="00080E6A" w:rsidRDefault="00080E6A"/>
        </w:tc>
        <w:tc>
          <w:tcPr>
            <w:tcW w:w="1234" w:type="dxa"/>
          </w:tcPr>
          <w:p w14:paraId="086AD474" w14:textId="77777777" w:rsidR="00080E6A" w:rsidRDefault="00080E6A"/>
        </w:tc>
      </w:tr>
      <w:tr w:rsidR="00080E6A" w14:paraId="4B419D50" w14:textId="77777777" w:rsidTr="00CF3F0A">
        <w:tc>
          <w:tcPr>
            <w:tcW w:w="1234" w:type="dxa"/>
          </w:tcPr>
          <w:p w14:paraId="1301CF29" w14:textId="77777777" w:rsidR="00080E6A" w:rsidRDefault="00000000">
            <w:r>
              <w:t>3</w:t>
            </w:r>
          </w:p>
        </w:tc>
        <w:tc>
          <w:tcPr>
            <w:tcW w:w="1234" w:type="dxa"/>
          </w:tcPr>
          <w:p w14:paraId="477507C6" w14:textId="77777777" w:rsidR="00080E6A" w:rsidRDefault="00000000">
            <w:r>
              <w:t>22519</w:t>
            </w:r>
          </w:p>
        </w:tc>
        <w:tc>
          <w:tcPr>
            <w:tcW w:w="1234" w:type="dxa"/>
          </w:tcPr>
          <w:p w14:paraId="6FB81363" w14:textId="77777777" w:rsidR="00080E6A" w:rsidRDefault="00000000">
            <w:r>
              <w:t>Letreiro Arial Black (15 cm)</w:t>
            </w:r>
          </w:p>
        </w:tc>
        <w:tc>
          <w:tcPr>
            <w:tcW w:w="1234" w:type="dxa"/>
          </w:tcPr>
          <w:p w14:paraId="03CCC2B7" w14:textId="77777777" w:rsidR="00080E6A" w:rsidRDefault="00000000">
            <w:r>
              <w:t>UND</w:t>
            </w:r>
          </w:p>
        </w:tc>
        <w:tc>
          <w:tcPr>
            <w:tcW w:w="1234" w:type="dxa"/>
          </w:tcPr>
          <w:p w14:paraId="6156A2CC" w14:textId="77777777" w:rsidR="00080E6A" w:rsidRDefault="00000000">
            <w:r>
              <w:t>14</w:t>
            </w:r>
          </w:p>
        </w:tc>
        <w:tc>
          <w:tcPr>
            <w:tcW w:w="1234" w:type="dxa"/>
          </w:tcPr>
          <w:p w14:paraId="53B04E6A" w14:textId="77777777" w:rsidR="00080E6A" w:rsidRDefault="00080E6A"/>
        </w:tc>
        <w:tc>
          <w:tcPr>
            <w:tcW w:w="1234" w:type="dxa"/>
          </w:tcPr>
          <w:p w14:paraId="2DBD1E56" w14:textId="77777777" w:rsidR="00080E6A" w:rsidRDefault="00080E6A"/>
        </w:tc>
      </w:tr>
      <w:tr w:rsidR="00080E6A" w14:paraId="13E08E9B" w14:textId="77777777" w:rsidTr="00CF3F0A">
        <w:tc>
          <w:tcPr>
            <w:tcW w:w="1234" w:type="dxa"/>
          </w:tcPr>
          <w:p w14:paraId="2F3CD843" w14:textId="77777777" w:rsidR="00080E6A" w:rsidRDefault="00000000">
            <w:r>
              <w:t>4</w:t>
            </w:r>
          </w:p>
        </w:tc>
        <w:tc>
          <w:tcPr>
            <w:tcW w:w="1234" w:type="dxa"/>
          </w:tcPr>
          <w:p w14:paraId="4C413FC8" w14:textId="77777777" w:rsidR="00080E6A" w:rsidRDefault="00000000">
            <w:r>
              <w:t>22519</w:t>
            </w:r>
          </w:p>
        </w:tc>
        <w:tc>
          <w:tcPr>
            <w:tcW w:w="1234" w:type="dxa"/>
          </w:tcPr>
          <w:p w14:paraId="7E38B365" w14:textId="77777777" w:rsidR="00080E6A" w:rsidRDefault="00000000">
            <w:r>
              <w:t>Emblema aço galvanizado com vinil</w:t>
            </w:r>
          </w:p>
        </w:tc>
        <w:tc>
          <w:tcPr>
            <w:tcW w:w="1234" w:type="dxa"/>
          </w:tcPr>
          <w:p w14:paraId="60471E6E" w14:textId="77777777" w:rsidR="00080E6A" w:rsidRDefault="00000000">
            <w:r>
              <w:t>UND</w:t>
            </w:r>
          </w:p>
        </w:tc>
        <w:tc>
          <w:tcPr>
            <w:tcW w:w="1234" w:type="dxa"/>
          </w:tcPr>
          <w:p w14:paraId="23673BCD" w14:textId="77777777" w:rsidR="00080E6A" w:rsidRDefault="00000000">
            <w:r>
              <w:t>1</w:t>
            </w:r>
          </w:p>
        </w:tc>
        <w:tc>
          <w:tcPr>
            <w:tcW w:w="1234" w:type="dxa"/>
          </w:tcPr>
          <w:p w14:paraId="4A6DF925" w14:textId="77777777" w:rsidR="00080E6A" w:rsidRDefault="00080E6A"/>
        </w:tc>
        <w:tc>
          <w:tcPr>
            <w:tcW w:w="1234" w:type="dxa"/>
          </w:tcPr>
          <w:p w14:paraId="77FBD9D4" w14:textId="77777777" w:rsidR="00080E6A" w:rsidRDefault="00080E6A"/>
        </w:tc>
      </w:tr>
      <w:tr w:rsidR="00080E6A" w14:paraId="15A3DEFC" w14:textId="77777777" w:rsidTr="00CF3F0A">
        <w:tc>
          <w:tcPr>
            <w:tcW w:w="1234" w:type="dxa"/>
          </w:tcPr>
          <w:p w14:paraId="28CB9C10" w14:textId="77777777" w:rsidR="00080E6A" w:rsidRDefault="00000000">
            <w:r>
              <w:lastRenderedPageBreak/>
              <w:t>5</w:t>
            </w:r>
          </w:p>
        </w:tc>
        <w:tc>
          <w:tcPr>
            <w:tcW w:w="1234" w:type="dxa"/>
          </w:tcPr>
          <w:p w14:paraId="262EDDCB" w14:textId="77777777" w:rsidR="00080E6A" w:rsidRDefault="00000000">
            <w:r>
              <w:t>22519</w:t>
            </w:r>
          </w:p>
        </w:tc>
        <w:tc>
          <w:tcPr>
            <w:tcW w:w="1234" w:type="dxa"/>
          </w:tcPr>
          <w:p w14:paraId="6EFF6F43" w14:textId="77777777" w:rsidR="00080E6A" w:rsidRDefault="00000000">
            <w:r>
              <w:t>Placa interna em aço com serigrafia</w:t>
            </w:r>
          </w:p>
        </w:tc>
        <w:tc>
          <w:tcPr>
            <w:tcW w:w="1234" w:type="dxa"/>
          </w:tcPr>
          <w:p w14:paraId="585C5839" w14:textId="77777777" w:rsidR="00080E6A" w:rsidRDefault="00000000">
            <w:r>
              <w:t>UND</w:t>
            </w:r>
          </w:p>
        </w:tc>
        <w:tc>
          <w:tcPr>
            <w:tcW w:w="1234" w:type="dxa"/>
          </w:tcPr>
          <w:p w14:paraId="69B15859" w14:textId="77777777" w:rsidR="00080E6A" w:rsidRDefault="00000000">
            <w:r>
              <w:t>1</w:t>
            </w:r>
          </w:p>
        </w:tc>
        <w:tc>
          <w:tcPr>
            <w:tcW w:w="1234" w:type="dxa"/>
          </w:tcPr>
          <w:p w14:paraId="53973FC6" w14:textId="77777777" w:rsidR="00080E6A" w:rsidRDefault="00080E6A"/>
        </w:tc>
        <w:tc>
          <w:tcPr>
            <w:tcW w:w="1234" w:type="dxa"/>
          </w:tcPr>
          <w:p w14:paraId="6C7668EB" w14:textId="77777777" w:rsidR="00080E6A" w:rsidRDefault="00080E6A"/>
        </w:tc>
      </w:tr>
    </w:tbl>
    <w:p w14:paraId="4AAE1455" w14:textId="77777777" w:rsidR="00080E6A" w:rsidRDefault="00000000">
      <w:r>
        <w:br/>
        <w:t>VALOR GLOBAL DA PROPOSTA: R$ __________________________</w:t>
      </w:r>
    </w:p>
    <w:p w14:paraId="134ECFDB" w14:textId="77777777" w:rsidR="00080E6A" w:rsidRDefault="00000000">
      <w:pPr>
        <w:pStyle w:val="Ttulo1"/>
      </w:pPr>
      <w:r>
        <w:t>4. DECLARAÇÕES</w:t>
      </w:r>
    </w:p>
    <w:p w14:paraId="5188C944" w14:textId="77777777" w:rsidR="00080E6A" w:rsidRDefault="00000000">
      <w:r>
        <w:t>Declaro que:</w:t>
      </w:r>
      <w:r>
        <w:br/>
        <w:t>- Validade da proposta: mínimo de 60 dias;</w:t>
      </w:r>
      <w:r>
        <w:br/>
        <w:t>- Concordância com o Termo de Referência;</w:t>
      </w:r>
      <w:r>
        <w:br/>
        <w:t>- Todos os custos estão incluídos (tributos, encargos, frete etc.).</w:t>
      </w:r>
    </w:p>
    <w:p w14:paraId="079E2533" w14:textId="77777777" w:rsidR="00080E6A" w:rsidRDefault="00000000">
      <w:pPr>
        <w:pStyle w:val="Ttulo1"/>
      </w:pPr>
      <w:r>
        <w:t>5. PRAZO DE EXECUÇÃO</w:t>
      </w:r>
    </w:p>
    <w:p w14:paraId="5905D3CB" w14:textId="77777777" w:rsidR="00080E6A" w:rsidRDefault="00000000">
      <w:r>
        <w:t>Prazo: _________ dias.</w:t>
      </w:r>
    </w:p>
    <w:p w14:paraId="4F9AEA69" w14:textId="77777777" w:rsidR="00080E6A" w:rsidRDefault="00000000">
      <w:pPr>
        <w:pStyle w:val="Ttulo1"/>
      </w:pPr>
      <w:r>
        <w:t>6. DADOS BANCÁRIOS</w:t>
      </w:r>
    </w:p>
    <w:p w14:paraId="051FABEB" w14:textId="77777777" w:rsidR="00080E6A" w:rsidRDefault="00000000">
      <w:r>
        <w:t>Banco: __________________</w:t>
      </w:r>
      <w:r>
        <w:br/>
        <w:t>Agência: ________________</w:t>
      </w:r>
      <w:r>
        <w:br/>
        <w:t>Conta: _________________</w:t>
      </w:r>
    </w:p>
    <w:p w14:paraId="2B130DD2" w14:textId="77777777" w:rsidR="00080E6A" w:rsidRDefault="00000000">
      <w:pPr>
        <w:pStyle w:val="Ttulo1"/>
      </w:pPr>
      <w:r>
        <w:t>7. LOCAL E DATA</w:t>
      </w:r>
    </w:p>
    <w:p w14:paraId="1505F4A7" w14:textId="77777777" w:rsidR="00080E6A" w:rsidRDefault="00000000">
      <w:r>
        <w:t>__________________________________________</w:t>
      </w:r>
    </w:p>
    <w:p w14:paraId="20876976" w14:textId="77777777" w:rsidR="00080E6A" w:rsidRDefault="00000000">
      <w:pPr>
        <w:pStyle w:val="Ttulo1"/>
      </w:pPr>
      <w:r>
        <w:t>8. ASSINATURA</w:t>
      </w:r>
    </w:p>
    <w:p w14:paraId="05E58F97" w14:textId="77777777" w:rsidR="00080E6A" w:rsidRDefault="00000000">
      <w:r>
        <w:t>__________________________________________</w:t>
      </w:r>
      <w:r>
        <w:br/>
        <w:t>Nome do representante legal</w:t>
      </w:r>
      <w:r>
        <w:br/>
        <w:t>Cargo</w:t>
      </w:r>
      <w:r>
        <w:br/>
        <w:t>Assinatura</w:t>
      </w:r>
    </w:p>
    <w:sectPr w:rsidR="00080E6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45851462">
    <w:abstractNumId w:val="8"/>
  </w:num>
  <w:num w:numId="2" w16cid:durableId="1319114015">
    <w:abstractNumId w:val="6"/>
  </w:num>
  <w:num w:numId="3" w16cid:durableId="427624416">
    <w:abstractNumId w:val="5"/>
  </w:num>
  <w:num w:numId="4" w16cid:durableId="1689673191">
    <w:abstractNumId w:val="4"/>
  </w:num>
  <w:num w:numId="5" w16cid:durableId="180051002">
    <w:abstractNumId w:val="7"/>
  </w:num>
  <w:num w:numId="6" w16cid:durableId="1844856184">
    <w:abstractNumId w:val="3"/>
  </w:num>
  <w:num w:numId="7" w16cid:durableId="159539383">
    <w:abstractNumId w:val="2"/>
  </w:num>
  <w:num w:numId="8" w16cid:durableId="550922583">
    <w:abstractNumId w:val="1"/>
  </w:num>
  <w:num w:numId="9" w16cid:durableId="2039968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80E6A"/>
    <w:rsid w:val="0015074B"/>
    <w:rsid w:val="0029639D"/>
    <w:rsid w:val="00326F90"/>
    <w:rsid w:val="00356CB8"/>
    <w:rsid w:val="00AA1D8D"/>
    <w:rsid w:val="00AB2275"/>
    <w:rsid w:val="00B47730"/>
    <w:rsid w:val="00CB0664"/>
    <w:rsid w:val="00CF3F0A"/>
    <w:rsid w:val="00D30FAA"/>
    <w:rsid w:val="00D73D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48C021"/>
  <w14:defaultImageDpi w14:val="300"/>
  <w15:docId w15:val="{FBAAFBC4-12CB-4FF7-AEA5-9C7CA148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Adolfo Bremen de Sousa Nogueira</cp:lastModifiedBy>
  <cp:revision>4</cp:revision>
  <dcterms:created xsi:type="dcterms:W3CDTF">2013-12-23T23:15:00Z</dcterms:created>
  <dcterms:modified xsi:type="dcterms:W3CDTF">2026-04-22T12:41:00Z</dcterms:modified>
  <cp:category/>
</cp:coreProperties>
</file>