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7748" w14:textId="77777777" w:rsidR="00A71993" w:rsidRDefault="00000000">
      <w:pPr>
        <w:pStyle w:val="Ttulo1"/>
      </w:pPr>
      <w:r>
        <w:t>Resumo dos Orçamentos – DPF/NVI/MS</w:t>
      </w:r>
    </w:p>
    <w:p w14:paraId="68B8F732" w14:textId="77777777" w:rsidR="00A71993" w:rsidRDefault="00000000">
      <w:r>
        <w:t>Data: 19/01/2026</w:t>
      </w:r>
    </w:p>
    <w:p w14:paraId="1AF0248A" w14:textId="77777777" w:rsidR="00A71993" w:rsidRDefault="00000000">
      <w:pPr>
        <w:pStyle w:val="Ttulo2"/>
      </w:pPr>
      <w:r>
        <w:t>1. Orçamentos apresentados</w:t>
      </w:r>
    </w:p>
    <w:p w14:paraId="09B680C7" w14:textId="77777777" w:rsidR="00A71993" w:rsidRDefault="00000000">
      <w:r>
        <w:t>Orçamento 1: R$ 1.100,00 citeturn5search1</w:t>
      </w:r>
    </w:p>
    <w:p w14:paraId="39770013" w14:textId="77777777" w:rsidR="00A71993" w:rsidRDefault="00000000">
      <w:r>
        <w:t>Orçamento 2: R$ 1.350,00 citeturn5search1</w:t>
      </w:r>
    </w:p>
    <w:p w14:paraId="254AB212" w14:textId="77777777" w:rsidR="00A71993" w:rsidRDefault="00000000">
      <w:r>
        <w:t>Orçamento 3: R$ 1.400,00 citeturn5search1</w:t>
      </w:r>
    </w:p>
    <w:p w14:paraId="3D9E15DC" w14:textId="77777777" w:rsidR="00A71993" w:rsidRDefault="00000000">
      <w:pPr>
        <w:pStyle w:val="Ttulo2"/>
      </w:pPr>
      <w:r>
        <w:t>2. Valor médio</w:t>
      </w:r>
    </w:p>
    <w:p w14:paraId="74B97109" w14:textId="77777777" w:rsidR="00A71993" w:rsidRDefault="00000000">
      <w:r>
        <w:t>Média dos três orçamentos: R$ 1.283,33.</w:t>
      </w:r>
    </w:p>
    <w:p w14:paraId="0932577D" w14:textId="77777777" w:rsidR="00A71993" w:rsidRDefault="00000000">
      <w:pPr>
        <w:pStyle w:val="Ttulo2"/>
      </w:pPr>
      <w:r>
        <w:t>3. Cronograma previsto</w:t>
      </w:r>
    </w:p>
    <w:p w14:paraId="6B531B91" w14:textId="77777777" w:rsidR="00A71993" w:rsidRDefault="00000000">
      <w:r>
        <w:t>1ª dedetização: 30/01/2026</w:t>
      </w:r>
    </w:p>
    <w:p w14:paraId="6E557C9D" w14:textId="77777777" w:rsidR="00A71993" w:rsidRDefault="00000000">
      <w:r>
        <w:t>2ª dedetização: 20/04/2026</w:t>
      </w:r>
    </w:p>
    <w:p w14:paraId="609A8573" w14:textId="77777777" w:rsidR="00A71993" w:rsidRDefault="00000000">
      <w:r>
        <w:t>3ª dedetização: 24/07/2026</w:t>
      </w:r>
    </w:p>
    <w:p w14:paraId="22FE74B4" w14:textId="77777777" w:rsidR="00A71993" w:rsidRDefault="00000000">
      <w:r>
        <w:t>4ª dedetização: 30/10/2026</w:t>
      </w:r>
    </w:p>
    <w:sectPr w:rsidR="00A7199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8441845">
    <w:abstractNumId w:val="8"/>
  </w:num>
  <w:num w:numId="2" w16cid:durableId="1558778340">
    <w:abstractNumId w:val="6"/>
  </w:num>
  <w:num w:numId="3" w16cid:durableId="1444878415">
    <w:abstractNumId w:val="5"/>
  </w:num>
  <w:num w:numId="4" w16cid:durableId="1852452398">
    <w:abstractNumId w:val="4"/>
  </w:num>
  <w:num w:numId="5" w16cid:durableId="976181378">
    <w:abstractNumId w:val="7"/>
  </w:num>
  <w:num w:numId="6" w16cid:durableId="1091856486">
    <w:abstractNumId w:val="3"/>
  </w:num>
  <w:num w:numId="7" w16cid:durableId="285087788">
    <w:abstractNumId w:val="2"/>
  </w:num>
  <w:num w:numId="8" w16cid:durableId="1117485977">
    <w:abstractNumId w:val="1"/>
  </w:num>
  <w:num w:numId="9" w16cid:durableId="1508210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71993"/>
    <w:rsid w:val="00AA1D8D"/>
    <w:rsid w:val="00B47730"/>
    <w:rsid w:val="00C47CE6"/>
    <w:rsid w:val="00CB0664"/>
    <w:rsid w:val="00CF42E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3625B57C-8BE3-4907-BBB8-8B369B6F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352</Characters>
  <Application>Microsoft Office Word</Application>
  <DocSecurity>0</DocSecurity>
  <Lines>13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Levi Monteiro de Souza</cp:lastModifiedBy>
  <cp:revision>2</cp:revision>
  <cp:lastPrinted>2026-01-26T15:08:00Z</cp:lastPrinted>
  <dcterms:created xsi:type="dcterms:W3CDTF">2013-12-23T23:15:00Z</dcterms:created>
  <dcterms:modified xsi:type="dcterms:W3CDTF">2026-01-26T15:08:00Z</dcterms:modified>
  <cp:category/>
</cp:coreProperties>
</file>