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9D827" w14:textId="77777777" w:rsidR="00F61DA5" w:rsidRPr="007476D2" w:rsidRDefault="00783871">
      <w:pPr>
        <w:pStyle w:val="Ttulo1"/>
        <w:jc w:val="center"/>
        <w:rPr>
          <w:lang w:val="pt-BR"/>
        </w:rPr>
      </w:pPr>
      <w:r w:rsidRPr="007476D2">
        <w:rPr>
          <w:lang w:val="pt-BR"/>
        </w:rPr>
        <w:t>Resumo de Orçamentos por Local de Aplicação – SELOG/SR/PF/MS</w:t>
      </w:r>
    </w:p>
    <w:p w14:paraId="2A063745" w14:textId="77777777" w:rsidR="00F61DA5" w:rsidRPr="007476D2" w:rsidRDefault="00783871">
      <w:pPr>
        <w:rPr>
          <w:lang w:val="pt-BR"/>
        </w:rPr>
      </w:pPr>
      <w:r w:rsidRPr="007476D2">
        <w:rPr>
          <w:b/>
          <w:lang w:val="pt-BR"/>
        </w:rPr>
        <w:t xml:space="preserve">Data: </w:t>
      </w:r>
      <w:r w:rsidRPr="007476D2">
        <w:rPr>
          <w:lang w:val="pt-BR"/>
        </w:rPr>
        <w:t>19/01/2026</w:t>
      </w:r>
    </w:p>
    <w:p w14:paraId="4B832982" w14:textId="77777777" w:rsidR="00F61DA5" w:rsidRPr="007476D2" w:rsidRDefault="00783871">
      <w:pPr>
        <w:pStyle w:val="Ttulo2"/>
        <w:rPr>
          <w:lang w:val="pt-BR"/>
        </w:rPr>
      </w:pPr>
      <w:r w:rsidRPr="007476D2">
        <w:rPr>
          <w:lang w:val="pt-BR"/>
        </w:rPr>
        <w:t>1. Orçamentos e médias por local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F61DA5" w14:paraId="5066F606" w14:textId="77777777" w:rsidTr="007476D2">
        <w:tc>
          <w:tcPr>
            <w:tcW w:w="2160" w:type="dxa"/>
          </w:tcPr>
          <w:p w14:paraId="01DC3918" w14:textId="77777777" w:rsidR="00F61DA5" w:rsidRDefault="00783871">
            <w:r>
              <w:t xml:space="preserve">Local de </w:t>
            </w:r>
            <w:proofErr w:type="spellStart"/>
            <w:r>
              <w:t>aplicação</w:t>
            </w:r>
            <w:proofErr w:type="spellEnd"/>
          </w:p>
        </w:tc>
        <w:tc>
          <w:tcPr>
            <w:tcW w:w="2160" w:type="dxa"/>
          </w:tcPr>
          <w:p w14:paraId="78871187" w14:textId="77777777" w:rsidR="00F61DA5" w:rsidRDefault="00783871">
            <w:r>
              <w:t>Propostas (empresa – valor)</w:t>
            </w:r>
          </w:p>
        </w:tc>
        <w:tc>
          <w:tcPr>
            <w:tcW w:w="2160" w:type="dxa"/>
          </w:tcPr>
          <w:p w14:paraId="70B850A4" w14:textId="77777777" w:rsidR="00F61DA5" w:rsidRDefault="00783871">
            <w:r>
              <w:t>Qtde de propostas</w:t>
            </w:r>
          </w:p>
        </w:tc>
        <w:tc>
          <w:tcPr>
            <w:tcW w:w="2160" w:type="dxa"/>
          </w:tcPr>
          <w:p w14:paraId="69FAAA5F" w14:textId="77777777" w:rsidR="00F61DA5" w:rsidRDefault="00783871">
            <w:r>
              <w:t>Média (R$)</w:t>
            </w:r>
          </w:p>
        </w:tc>
      </w:tr>
      <w:tr w:rsidR="00F61DA5" w14:paraId="38CFD747" w14:textId="77777777" w:rsidTr="007476D2">
        <w:tc>
          <w:tcPr>
            <w:tcW w:w="2160" w:type="dxa"/>
          </w:tcPr>
          <w:p w14:paraId="18F91328" w14:textId="77777777" w:rsidR="00F61DA5" w:rsidRPr="007476D2" w:rsidRDefault="00783871">
            <w:pPr>
              <w:rPr>
                <w:lang w:val="pt-BR"/>
              </w:rPr>
            </w:pPr>
            <w:r w:rsidRPr="007476D2">
              <w:rPr>
                <w:lang w:val="pt-BR"/>
              </w:rPr>
              <w:t>Rua Serra Nevada, 28 – Chácara Cachoeira (Campo Grande/MS)</w:t>
            </w:r>
          </w:p>
        </w:tc>
        <w:tc>
          <w:tcPr>
            <w:tcW w:w="2160" w:type="dxa"/>
          </w:tcPr>
          <w:p w14:paraId="2660AA3E" w14:textId="77777777" w:rsidR="00F61DA5" w:rsidRPr="007476D2" w:rsidRDefault="00783871">
            <w:pPr>
              <w:rPr>
                <w:lang w:val="pt-BR"/>
              </w:rPr>
            </w:pPr>
            <w:r w:rsidRPr="007476D2">
              <w:rPr>
                <w:lang w:val="pt-BR"/>
              </w:rPr>
              <w:t>• DD Limpe Dedetizadora: R$ 590,00</w:t>
            </w:r>
            <w:r w:rsidRPr="007476D2">
              <w:rPr>
                <w:lang w:val="pt-BR"/>
              </w:rPr>
              <w:br/>
              <w:t>• Baratão &amp; Formigão: R$ 1.280,00</w:t>
            </w:r>
          </w:p>
        </w:tc>
        <w:tc>
          <w:tcPr>
            <w:tcW w:w="2160" w:type="dxa"/>
          </w:tcPr>
          <w:p w14:paraId="656FD5A7" w14:textId="77777777" w:rsidR="00F61DA5" w:rsidRDefault="00783871">
            <w:r>
              <w:t>2</w:t>
            </w:r>
          </w:p>
        </w:tc>
        <w:tc>
          <w:tcPr>
            <w:tcW w:w="2160" w:type="dxa"/>
          </w:tcPr>
          <w:p w14:paraId="0E644C4D" w14:textId="77777777" w:rsidR="00F61DA5" w:rsidRDefault="00783871">
            <w:r>
              <w:t>R$ 935,00</w:t>
            </w:r>
          </w:p>
        </w:tc>
      </w:tr>
      <w:tr w:rsidR="00F61DA5" w14:paraId="650D242E" w14:textId="77777777" w:rsidTr="007476D2">
        <w:tc>
          <w:tcPr>
            <w:tcW w:w="2160" w:type="dxa"/>
          </w:tcPr>
          <w:p w14:paraId="18828634" w14:textId="77777777" w:rsidR="00F61DA5" w:rsidRDefault="00783871">
            <w:r>
              <w:t>SALA SHOPPING – Campo Grande/MS</w:t>
            </w:r>
          </w:p>
        </w:tc>
        <w:tc>
          <w:tcPr>
            <w:tcW w:w="2160" w:type="dxa"/>
          </w:tcPr>
          <w:p w14:paraId="62633056" w14:textId="77777777" w:rsidR="00F61DA5" w:rsidRPr="007476D2" w:rsidRDefault="00783871">
            <w:pPr>
              <w:rPr>
                <w:lang w:val="pt-BR"/>
              </w:rPr>
            </w:pPr>
            <w:r w:rsidRPr="007476D2">
              <w:rPr>
                <w:lang w:val="pt-BR"/>
              </w:rPr>
              <w:t xml:space="preserve">• </w:t>
            </w:r>
            <w:proofErr w:type="spellStart"/>
            <w:r w:rsidRPr="007476D2">
              <w:rPr>
                <w:lang w:val="pt-BR"/>
              </w:rPr>
              <w:t>D.</w:t>
            </w:r>
            <w:proofErr w:type="gramStart"/>
            <w:r w:rsidRPr="007476D2">
              <w:rPr>
                <w:lang w:val="pt-BR"/>
              </w:rPr>
              <w:t>D.Tiza</w:t>
            </w:r>
            <w:proofErr w:type="spellEnd"/>
            <w:proofErr w:type="gramEnd"/>
            <w:r w:rsidRPr="007476D2">
              <w:rPr>
                <w:lang w:val="pt-BR"/>
              </w:rPr>
              <w:t xml:space="preserve"> Dedetização Ltda: R$ 350,00</w:t>
            </w:r>
            <w:r w:rsidRPr="007476D2">
              <w:rPr>
                <w:lang w:val="pt-BR"/>
              </w:rPr>
              <w:br/>
              <w:t>• DD Limpe Dedetizadora: R$ 430,00</w:t>
            </w:r>
            <w:r w:rsidRPr="007476D2">
              <w:rPr>
                <w:lang w:val="pt-BR"/>
              </w:rPr>
              <w:br/>
              <w:t>• Baratão &amp; Formigão: R$ 460,00</w:t>
            </w:r>
          </w:p>
        </w:tc>
        <w:tc>
          <w:tcPr>
            <w:tcW w:w="2160" w:type="dxa"/>
          </w:tcPr>
          <w:p w14:paraId="12423CF8" w14:textId="77777777" w:rsidR="00F61DA5" w:rsidRDefault="00783871">
            <w:r>
              <w:t>3</w:t>
            </w:r>
          </w:p>
        </w:tc>
        <w:tc>
          <w:tcPr>
            <w:tcW w:w="2160" w:type="dxa"/>
          </w:tcPr>
          <w:p w14:paraId="1229B4E3" w14:textId="77777777" w:rsidR="00F61DA5" w:rsidRDefault="00783871">
            <w:r>
              <w:t>R$ 413,33</w:t>
            </w:r>
          </w:p>
        </w:tc>
      </w:tr>
      <w:tr w:rsidR="00F61DA5" w14:paraId="55C28ED3" w14:textId="77777777" w:rsidTr="007476D2">
        <w:tc>
          <w:tcPr>
            <w:tcW w:w="2160" w:type="dxa"/>
          </w:tcPr>
          <w:p w14:paraId="4431EFFF" w14:textId="77777777" w:rsidR="00F61DA5" w:rsidRPr="007476D2" w:rsidRDefault="00783871">
            <w:pPr>
              <w:rPr>
                <w:lang w:val="pt-BR"/>
              </w:rPr>
            </w:pPr>
            <w:r w:rsidRPr="007476D2">
              <w:rPr>
                <w:lang w:val="pt-BR"/>
              </w:rPr>
              <w:t>Superintendência Regional da PF – Rua Fernando Luís Fernandes, 322 – Lar do Trabalhador (Campo Grande/MS)</w:t>
            </w:r>
          </w:p>
        </w:tc>
        <w:tc>
          <w:tcPr>
            <w:tcW w:w="2160" w:type="dxa"/>
          </w:tcPr>
          <w:p w14:paraId="4AD0EA12" w14:textId="77777777" w:rsidR="00F61DA5" w:rsidRPr="007476D2" w:rsidRDefault="00783871">
            <w:pPr>
              <w:rPr>
                <w:lang w:val="pt-BR"/>
              </w:rPr>
            </w:pPr>
            <w:r w:rsidRPr="007476D2">
              <w:rPr>
                <w:lang w:val="pt-BR"/>
              </w:rPr>
              <w:t>• Baratão &amp; Formigão: R$ 3.240,00</w:t>
            </w:r>
            <w:r w:rsidRPr="007476D2">
              <w:rPr>
                <w:lang w:val="pt-BR"/>
              </w:rPr>
              <w:br/>
              <w:t>• DD Limpe Dedetizadora: R$ 3.300,00</w:t>
            </w:r>
          </w:p>
        </w:tc>
        <w:tc>
          <w:tcPr>
            <w:tcW w:w="2160" w:type="dxa"/>
          </w:tcPr>
          <w:p w14:paraId="4BB0859C" w14:textId="77777777" w:rsidR="00F61DA5" w:rsidRDefault="00783871">
            <w:r>
              <w:t>2</w:t>
            </w:r>
          </w:p>
        </w:tc>
        <w:tc>
          <w:tcPr>
            <w:tcW w:w="2160" w:type="dxa"/>
          </w:tcPr>
          <w:p w14:paraId="4E02A00A" w14:textId="77777777" w:rsidR="00F61DA5" w:rsidRDefault="00783871">
            <w:r>
              <w:t>R$ 3.270,00</w:t>
            </w:r>
          </w:p>
        </w:tc>
      </w:tr>
      <w:tr w:rsidR="00F61DA5" w14:paraId="76B1D95C" w14:textId="77777777" w:rsidTr="007476D2">
        <w:tc>
          <w:tcPr>
            <w:tcW w:w="2160" w:type="dxa"/>
          </w:tcPr>
          <w:p w14:paraId="23EE23C6" w14:textId="77777777" w:rsidR="00F61DA5" w:rsidRPr="007476D2" w:rsidRDefault="00783871">
            <w:pPr>
              <w:rPr>
                <w:lang w:val="pt-BR"/>
              </w:rPr>
            </w:pPr>
            <w:r w:rsidRPr="007476D2">
              <w:rPr>
                <w:lang w:val="pt-BR"/>
              </w:rPr>
              <w:t>Rua Pedro Martins, 608 – Vila do Polonês (Campo Grande/MS)</w:t>
            </w:r>
          </w:p>
        </w:tc>
        <w:tc>
          <w:tcPr>
            <w:tcW w:w="2160" w:type="dxa"/>
          </w:tcPr>
          <w:p w14:paraId="01DF24B9" w14:textId="77777777" w:rsidR="00F61DA5" w:rsidRDefault="00783871">
            <w:r>
              <w:t xml:space="preserve">• DD </w:t>
            </w:r>
            <w:proofErr w:type="spellStart"/>
            <w:r>
              <w:t>Limpe</w:t>
            </w:r>
            <w:proofErr w:type="spellEnd"/>
            <w:r>
              <w:t xml:space="preserve"> </w:t>
            </w:r>
            <w:proofErr w:type="spellStart"/>
            <w:r>
              <w:t>Dedetizadora</w:t>
            </w:r>
            <w:proofErr w:type="spellEnd"/>
            <w:r>
              <w:t>: R$ 480,00</w:t>
            </w:r>
          </w:p>
        </w:tc>
        <w:tc>
          <w:tcPr>
            <w:tcW w:w="2160" w:type="dxa"/>
          </w:tcPr>
          <w:p w14:paraId="68906CC0" w14:textId="77777777" w:rsidR="00F61DA5" w:rsidRDefault="00783871">
            <w:r>
              <w:t>1</w:t>
            </w:r>
          </w:p>
        </w:tc>
        <w:tc>
          <w:tcPr>
            <w:tcW w:w="2160" w:type="dxa"/>
          </w:tcPr>
          <w:p w14:paraId="07A8EDA7" w14:textId="77777777" w:rsidR="00F61DA5" w:rsidRDefault="00783871">
            <w:r>
              <w:t>R$ 480,00</w:t>
            </w:r>
          </w:p>
        </w:tc>
      </w:tr>
    </w:tbl>
    <w:p w14:paraId="1FEC9962" w14:textId="77777777" w:rsidR="00F61DA5" w:rsidRDefault="00783871">
      <w:pPr>
        <w:pStyle w:val="Ttulo2"/>
      </w:pPr>
      <w:r>
        <w:t>2. Cronograma de execução dos serviços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1594"/>
        <w:gridCol w:w="1594"/>
        <w:gridCol w:w="1594"/>
        <w:gridCol w:w="1594"/>
      </w:tblGrid>
      <w:tr w:rsidR="00F61DA5" w14:paraId="14AA3DF8" w14:textId="77777777" w:rsidTr="007476D2">
        <w:tc>
          <w:tcPr>
            <w:tcW w:w="1728" w:type="dxa"/>
          </w:tcPr>
          <w:p w14:paraId="52C4FAEC" w14:textId="77777777" w:rsidR="00F61DA5" w:rsidRDefault="00783871">
            <w:r>
              <w:t>Unidade</w:t>
            </w:r>
          </w:p>
        </w:tc>
        <w:tc>
          <w:tcPr>
            <w:tcW w:w="1728" w:type="dxa"/>
          </w:tcPr>
          <w:p w14:paraId="69DB2405" w14:textId="77777777" w:rsidR="00F61DA5" w:rsidRDefault="00783871">
            <w:r>
              <w:t>1ª Dedetização</w:t>
            </w:r>
          </w:p>
        </w:tc>
        <w:tc>
          <w:tcPr>
            <w:tcW w:w="1728" w:type="dxa"/>
          </w:tcPr>
          <w:p w14:paraId="1701D06D" w14:textId="77777777" w:rsidR="00F61DA5" w:rsidRDefault="00783871">
            <w:r>
              <w:t>2ª Dedetização</w:t>
            </w:r>
          </w:p>
        </w:tc>
        <w:tc>
          <w:tcPr>
            <w:tcW w:w="1728" w:type="dxa"/>
          </w:tcPr>
          <w:p w14:paraId="3BA59BB2" w14:textId="77777777" w:rsidR="00F61DA5" w:rsidRDefault="00783871">
            <w:r>
              <w:t>3ª Dedetização</w:t>
            </w:r>
          </w:p>
        </w:tc>
        <w:tc>
          <w:tcPr>
            <w:tcW w:w="1728" w:type="dxa"/>
          </w:tcPr>
          <w:p w14:paraId="5B52DB0C" w14:textId="77777777" w:rsidR="00F61DA5" w:rsidRDefault="00783871">
            <w:r>
              <w:t>4ª Dedetização</w:t>
            </w:r>
          </w:p>
        </w:tc>
      </w:tr>
      <w:tr w:rsidR="00F61DA5" w14:paraId="03A67C4D" w14:textId="77777777" w:rsidTr="007476D2">
        <w:tc>
          <w:tcPr>
            <w:tcW w:w="1728" w:type="dxa"/>
          </w:tcPr>
          <w:p w14:paraId="62180811" w14:textId="77777777" w:rsidR="00F61DA5" w:rsidRDefault="00783871">
            <w:r>
              <w:lastRenderedPageBreak/>
              <w:t>SR/PF/MS</w:t>
            </w:r>
          </w:p>
        </w:tc>
        <w:tc>
          <w:tcPr>
            <w:tcW w:w="1728" w:type="dxa"/>
          </w:tcPr>
          <w:p w14:paraId="4EFA5E20" w14:textId="77777777" w:rsidR="00F61DA5" w:rsidRDefault="00783871">
            <w:r>
              <w:t>13/02/2026</w:t>
            </w:r>
          </w:p>
        </w:tc>
        <w:tc>
          <w:tcPr>
            <w:tcW w:w="1728" w:type="dxa"/>
          </w:tcPr>
          <w:p w14:paraId="75F9C551" w14:textId="77777777" w:rsidR="00F61DA5" w:rsidRDefault="00783871">
            <w:r>
              <w:t>04/05/2026</w:t>
            </w:r>
          </w:p>
        </w:tc>
        <w:tc>
          <w:tcPr>
            <w:tcW w:w="1728" w:type="dxa"/>
          </w:tcPr>
          <w:p w14:paraId="0A13B083" w14:textId="77777777" w:rsidR="00F61DA5" w:rsidRDefault="00783871">
            <w:r>
              <w:t>04/09/2026</w:t>
            </w:r>
          </w:p>
        </w:tc>
        <w:tc>
          <w:tcPr>
            <w:tcW w:w="1728" w:type="dxa"/>
          </w:tcPr>
          <w:p w14:paraId="30673D46" w14:textId="77777777" w:rsidR="00F61DA5" w:rsidRDefault="00783871">
            <w:r>
              <w:t>23/11/2026</w:t>
            </w:r>
          </w:p>
        </w:tc>
      </w:tr>
      <w:tr w:rsidR="00F61DA5" w14:paraId="73DAD6CB" w14:textId="77777777" w:rsidTr="007476D2">
        <w:tc>
          <w:tcPr>
            <w:tcW w:w="1728" w:type="dxa"/>
          </w:tcPr>
          <w:p w14:paraId="24FB4F98" w14:textId="77777777" w:rsidR="00F61DA5" w:rsidRDefault="00783871">
            <w:r>
              <w:t>GISE/SR/PF/MS</w:t>
            </w:r>
          </w:p>
        </w:tc>
        <w:tc>
          <w:tcPr>
            <w:tcW w:w="1728" w:type="dxa"/>
          </w:tcPr>
          <w:p w14:paraId="582947D8" w14:textId="77777777" w:rsidR="00F61DA5" w:rsidRDefault="00783871">
            <w:r>
              <w:t>13/02/2026</w:t>
            </w:r>
          </w:p>
        </w:tc>
        <w:tc>
          <w:tcPr>
            <w:tcW w:w="1728" w:type="dxa"/>
          </w:tcPr>
          <w:p w14:paraId="42B60A34" w14:textId="77777777" w:rsidR="00F61DA5" w:rsidRDefault="00783871">
            <w:r>
              <w:t>04/05/2026</w:t>
            </w:r>
          </w:p>
        </w:tc>
        <w:tc>
          <w:tcPr>
            <w:tcW w:w="1728" w:type="dxa"/>
          </w:tcPr>
          <w:p w14:paraId="5CB23379" w14:textId="77777777" w:rsidR="00F61DA5" w:rsidRDefault="00783871">
            <w:r>
              <w:t>04/09/2026</w:t>
            </w:r>
          </w:p>
        </w:tc>
        <w:tc>
          <w:tcPr>
            <w:tcW w:w="1728" w:type="dxa"/>
          </w:tcPr>
          <w:p w14:paraId="3B6D86D8" w14:textId="77777777" w:rsidR="00F61DA5" w:rsidRDefault="00783871">
            <w:r>
              <w:t>23/11/2026</w:t>
            </w:r>
          </w:p>
        </w:tc>
      </w:tr>
      <w:tr w:rsidR="00F61DA5" w14:paraId="733B0D3A" w14:textId="77777777" w:rsidTr="007476D2">
        <w:tc>
          <w:tcPr>
            <w:tcW w:w="1728" w:type="dxa"/>
          </w:tcPr>
          <w:p w14:paraId="2D6F3125" w14:textId="77777777" w:rsidR="00F61DA5" w:rsidRPr="007476D2" w:rsidRDefault="00783871">
            <w:pPr>
              <w:rPr>
                <w:lang w:val="pt-BR"/>
              </w:rPr>
            </w:pPr>
            <w:r w:rsidRPr="007476D2">
              <w:rPr>
                <w:lang w:val="pt-BR"/>
              </w:rPr>
              <w:t>FICCO/DRPJ/SR/PF/MS</w:t>
            </w:r>
          </w:p>
        </w:tc>
        <w:tc>
          <w:tcPr>
            <w:tcW w:w="1728" w:type="dxa"/>
          </w:tcPr>
          <w:p w14:paraId="1DBD149C" w14:textId="77777777" w:rsidR="00F61DA5" w:rsidRDefault="00783871">
            <w:r>
              <w:t>13/02/2026</w:t>
            </w:r>
          </w:p>
        </w:tc>
        <w:tc>
          <w:tcPr>
            <w:tcW w:w="1728" w:type="dxa"/>
          </w:tcPr>
          <w:p w14:paraId="79CC790A" w14:textId="77777777" w:rsidR="00F61DA5" w:rsidRDefault="00783871">
            <w:r>
              <w:t>04/05/2026</w:t>
            </w:r>
          </w:p>
        </w:tc>
        <w:tc>
          <w:tcPr>
            <w:tcW w:w="1728" w:type="dxa"/>
          </w:tcPr>
          <w:p w14:paraId="344C62B4" w14:textId="77777777" w:rsidR="00F61DA5" w:rsidRDefault="00783871">
            <w:r>
              <w:t>04/09/2026</w:t>
            </w:r>
          </w:p>
        </w:tc>
        <w:tc>
          <w:tcPr>
            <w:tcW w:w="1728" w:type="dxa"/>
          </w:tcPr>
          <w:p w14:paraId="717366C8" w14:textId="77777777" w:rsidR="00F61DA5" w:rsidRDefault="00783871">
            <w:r>
              <w:t>23/11/2026</w:t>
            </w:r>
          </w:p>
        </w:tc>
      </w:tr>
    </w:tbl>
    <w:p w14:paraId="435DBF01" w14:textId="15CBEB63" w:rsidR="00F61DA5" w:rsidRPr="007476D2" w:rsidRDefault="00F61DA5" w:rsidP="00783871">
      <w:pPr>
        <w:pStyle w:val="Ttulo2"/>
        <w:rPr>
          <w:lang w:val="pt-BR"/>
        </w:rPr>
      </w:pPr>
    </w:p>
    <w:sectPr w:rsidR="00F61DA5" w:rsidRPr="007476D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570719">
    <w:abstractNumId w:val="8"/>
  </w:num>
  <w:num w:numId="2" w16cid:durableId="1994526140">
    <w:abstractNumId w:val="6"/>
  </w:num>
  <w:num w:numId="3" w16cid:durableId="1722827541">
    <w:abstractNumId w:val="5"/>
  </w:num>
  <w:num w:numId="4" w16cid:durableId="1774352153">
    <w:abstractNumId w:val="4"/>
  </w:num>
  <w:num w:numId="5" w16cid:durableId="408885472">
    <w:abstractNumId w:val="7"/>
  </w:num>
  <w:num w:numId="6" w16cid:durableId="484519251">
    <w:abstractNumId w:val="3"/>
  </w:num>
  <w:num w:numId="7" w16cid:durableId="188690807">
    <w:abstractNumId w:val="2"/>
  </w:num>
  <w:num w:numId="8" w16cid:durableId="2059166108">
    <w:abstractNumId w:val="1"/>
  </w:num>
  <w:num w:numId="9" w16cid:durableId="274338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E6BA1"/>
    <w:rsid w:val="0015074B"/>
    <w:rsid w:val="0029639D"/>
    <w:rsid w:val="00326F90"/>
    <w:rsid w:val="0047610A"/>
    <w:rsid w:val="00575F08"/>
    <w:rsid w:val="006D2412"/>
    <w:rsid w:val="007476D2"/>
    <w:rsid w:val="00783871"/>
    <w:rsid w:val="00AA1D8D"/>
    <w:rsid w:val="00B47730"/>
    <w:rsid w:val="00CB0664"/>
    <w:rsid w:val="00D07F26"/>
    <w:rsid w:val="00F61DA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E30E0DDE-0DA4-44C3-9D54-445B2AF0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919</Characters>
  <Application>Microsoft Office Word</Application>
  <DocSecurity>0</DocSecurity>
  <Lines>91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Fagne de Oliveira Lira</cp:lastModifiedBy>
  <cp:revision>6</cp:revision>
  <dcterms:created xsi:type="dcterms:W3CDTF">2013-12-23T23:15:00Z</dcterms:created>
  <dcterms:modified xsi:type="dcterms:W3CDTF">2026-01-20T15:19:00Z</dcterms:modified>
  <cp:category/>
</cp:coreProperties>
</file>