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C91E3" w14:textId="77777777" w:rsidR="00AB0B4F" w:rsidRPr="002A5021" w:rsidRDefault="00000000">
      <w:pPr>
        <w:pStyle w:val="Ttulo1"/>
        <w:jc w:val="center"/>
        <w:rPr>
          <w:lang w:val="pt-BR"/>
        </w:rPr>
      </w:pPr>
      <w:r w:rsidRPr="002A5021">
        <w:rPr>
          <w:lang w:val="pt-BR"/>
        </w:rPr>
        <w:t>Resumo de Orçamentos – DPF/TLS/MS</w:t>
      </w:r>
    </w:p>
    <w:p w14:paraId="5E25616B" w14:textId="77777777" w:rsidR="00AB0B4F" w:rsidRDefault="00000000">
      <w:r>
        <w:rPr>
          <w:b/>
        </w:rPr>
        <w:t xml:space="preserve">Data: </w:t>
      </w:r>
      <w:r>
        <w:t>19/01/2026</w:t>
      </w:r>
    </w:p>
    <w:p w14:paraId="5B17294D" w14:textId="77777777" w:rsidR="00AB0B4F" w:rsidRDefault="00000000">
      <w:pPr>
        <w:pStyle w:val="Ttulo2"/>
      </w:pPr>
      <w:r>
        <w:t>1. Orçamentos recebidos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AB0B4F" w14:paraId="23E36C99" w14:textId="77777777" w:rsidTr="002A5021">
        <w:tc>
          <w:tcPr>
            <w:tcW w:w="2160" w:type="dxa"/>
          </w:tcPr>
          <w:p w14:paraId="22984A3D" w14:textId="77777777" w:rsidR="00AB0B4F" w:rsidRDefault="00000000">
            <w:r>
              <w:t>Empresa</w:t>
            </w:r>
          </w:p>
        </w:tc>
        <w:tc>
          <w:tcPr>
            <w:tcW w:w="2160" w:type="dxa"/>
          </w:tcPr>
          <w:p w14:paraId="4764C2C7" w14:textId="77777777" w:rsidR="00AB0B4F" w:rsidRDefault="00000000">
            <w:r>
              <w:t>Descrição</w:t>
            </w:r>
          </w:p>
        </w:tc>
        <w:tc>
          <w:tcPr>
            <w:tcW w:w="2160" w:type="dxa"/>
          </w:tcPr>
          <w:p w14:paraId="7F91241B" w14:textId="77777777" w:rsidR="00AB0B4F" w:rsidRDefault="00000000">
            <w:r>
              <w:t>Valor (R$)</w:t>
            </w:r>
          </w:p>
        </w:tc>
        <w:tc>
          <w:tcPr>
            <w:tcW w:w="2160" w:type="dxa"/>
          </w:tcPr>
          <w:p w14:paraId="7E231B83" w14:textId="77777777" w:rsidR="00AB0B4F" w:rsidRDefault="00000000">
            <w:r>
              <w:t>Observações</w:t>
            </w:r>
          </w:p>
        </w:tc>
      </w:tr>
      <w:tr w:rsidR="00AB0B4F" w:rsidRPr="002A5021" w14:paraId="02FF896C" w14:textId="77777777" w:rsidTr="002A5021">
        <w:tc>
          <w:tcPr>
            <w:tcW w:w="2160" w:type="dxa"/>
          </w:tcPr>
          <w:p w14:paraId="66C9F4BC" w14:textId="77777777" w:rsidR="00AB0B4F" w:rsidRDefault="00000000">
            <w:r>
              <w:t>Higiplim</w:t>
            </w:r>
          </w:p>
        </w:tc>
        <w:tc>
          <w:tcPr>
            <w:tcW w:w="2160" w:type="dxa"/>
          </w:tcPr>
          <w:p w14:paraId="6CBEB140" w14:textId="77777777" w:rsidR="00AB0B4F" w:rsidRDefault="00000000">
            <w:r>
              <w:t>Dedetização completa + Desratização</w:t>
            </w:r>
          </w:p>
        </w:tc>
        <w:tc>
          <w:tcPr>
            <w:tcW w:w="2160" w:type="dxa"/>
          </w:tcPr>
          <w:p w14:paraId="6AA2E619" w14:textId="77777777" w:rsidR="00AB0B4F" w:rsidRDefault="00000000">
            <w:r>
              <w:t>R$ 550,00</w:t>
            </w:r>
          </w:p>
        </w:tc>
        <w:tc>
          <w:tcPr>
            <w:tcW w:w="2160" w:type="dxa"/>
          </w:tcPr>
          <w:p w14:paraId="0662450C" w14:textId="77777777" w:rsidR="00AB0B4F" w:rsidRPr="002A5021" w:rsidRDefault="00000000">
            <w:pPr>
              <w:rPr>
                <w:lang w:val="pt-BR"/>
              </w:rPr>
            </w:pPr>
            <w:r w:rsidRPr="002A5021">
              <w:rPr>
                <w:lang w:val="pt-BR"/>
              </w:rPr>
              <w:t>Cliente PF – Endereço: Joaquim Murtinho, 2361 – Jardim Alvorada (Três Lagoas/MS)</w:t>
            </w:r>
          </w:p>
        </w:tc>
      </w:tr>
      <w:tr w:rsidR="00AB0B4F" w:rsidRPr="002A5021" w14:paraId="58AB4FD1" w14:textId="77777777" w:rsidTr="002A5021">
        <w:tc>
          <w:tcPr>
            <w:tcW w:w="2160" w:type="dxa"/>
          </w:tcPr>
          <w:p w14:paraId="2047A038" w14:textId="77777777" w:rsidR="00AB0B4F" w:rsidRDefault="00000000">
            <w:proofErr w:type="spellStart"/>
            <w:r>
              <w:t>DDIn</w:t>
            </w:r>
            <w:proofErr w:type="spellEnd"/>
            <w:r>
              <w:t xml:space="preserve"> </w:t>
            </w:r>
            <w:proofErr w:type="spellStart"/>
            <w:r>
              <w:t>Dedetizadora</w:t>
            </w:r>
            <w:proofErr w:type="spellEnd"/>
            <w:r>
              <w:t xml:space="preserve"> MS</w:t>
            </w:r>
          </w:p>
        </w:tc>
        <w:tc>
          <w:tcPr>
            <w:tcW w:w="2160" w:type="dxa"/>
          </w:tcPr>
          <w:p w14:paraId="76DA4FB9" w14:textId="77777777" w:rsidR="00AB0B4F" w:rsidRPr="002A5021" w:rsidRDefault="00000000">
            <w:pPr>
              <w:rPr>
                <w:lang w:val="pt-BR"/>
              </w:rPr>
            </w:pPr>
            <w:r w:rsidRPr="002A5021">
              <w:rPr>
                <w:lang w:val="pt-BR"/>
              </w:rPr>
              <w:t>Dedetização e Desratização (proposta financeira)</w:t>
            </w:r>
          </w:p>
        </w:tc>
        <w:tc>
          <w:tcPr>
            <w:tcW w:w="2160" w:type="dxa"/>
          </w:tcPr>
          <w:p w14:paraId="303152B6" w14:textId="77777777" w:rsidR="00AB0B4F" w:rsidRDefault="00000000">
            <w:r>
              <w:t>R$ 1.300,00</w:t>
            </w:r>
          </w:p>
        </w:tc>
        <w:tc>
          <w:tcPr>
            <w:tcW w:w="2160" w:type="dxa"/>
          </w:tcPr>
          <w:p w14:paraId="6F3ED62C" w14:textId="77777777" w:rsidR="00AB0B4F" w:rsidRPr="002A5021" w:rsidRDefault="00000000">
            <w:pPr>
              <w:rPr>
                <w:lang w:val="pt-BR"/>
              </w:rPr>
            </w:pPr>
            <w:r w:rsidRPr="002A5021">
              <w:rPr>
                <w:lang w:val="pt-BR"/>
              </w:rPr>
              <w:t>Proposta financeira destacada na página “Proposta Financeira (Detalhes de Custos)”.</w:t>
            </w:r>
          </w:p>
        </w:tc>
      </w:tr>
      <w:tr w:rsidR="00AB0B4F" w:rsidRPr="002A5021" w14:paraId="0F337723" w14:textId="77777777" w:rsidTr="002A5021">
        <w:tc>
          <w:tcPr>
            <w:tcW w:w="2160" w:type="dxa"/>
          </w:tcPr>
          <w:p w14:paraId="3F21EC41" w14:textId="77777777" w:rsidR="00AB0B4F" w:rsidRDefault="00000000">
            <w:r>
              <w:t xml:space="preserve">DD Limpi </w:t>
            </w:r>
            <w:proofErr w:type="spellStart"/>
            <w:r>
              <w:t>Dedetizadora</w:t>
            </w:r>
            <w:proofErr w:type="spellEnd"/>
          </w:p>
        </w:tc>
        <w:tc>
          <w:tcPr>
            <w:tcW w:w="2160" w:type="dxa"/>
          </w:tcPr>
          <w:p w14:paraId="13713F99" w14:textId="77777777" w:rsidR="00AB0B4F" w:rsidRPr="002A5021" w:rsidRDefault="00000000">
            <w:pPr>
              <w:rPr>
                <w:lang w:val="pt-BR"/>
              </w:rPr>
            </w:pPr>
            <w:r w:rsidRPr="002A5021">
              <w:rPr>
                <w:lang w:val="pt-BR"/>
              </w:rPr>
              <w:t>Dedetização (barata de esgoto e escorpião) + Desratização</w:t>
            </w:r>
          </w:p>
        </w:tc>
        <w:tc>
          <w:tcPr>
            <w:tcW w:w="2160" w:type="dxa"/>
          </w:tcPr>
          <w:p w14:paraId="7AA19D15" w14:textId="77777777" w:rsidR="00AB0B4F" w:rsidRDefault="00000000">
            <w:r>
              <w:t>R$ 2.000,00</w:t>
            </w:r>
          </w:p>
        </w:tc>
        <w:tc>
          <w:tcPr>
            <w:tcW w:w="2160" w:type="dxa"/>
          </w:tcPr>
          <w:p w14:paraId="251419EE" w14:textId="77777777" w:rsidR="00AB0B4F" w:rsidRPr="002A5021" w:rsidRDefault="00000000">
            <w:pPr>
              <w:rPr>
                <w:lang w:val="pt-BR"/>
              </w:rPr>
            </w:pPr>
            <w:r w:rsidRPr="002A5021">
              <w:rPr>
                <w:lang w:val="pt-BR"/>
              </w:rPr>
              <w:t>Proposta comercial com TOTAL declarado de R$ 2.000,00.</w:t>
            </w:r>
          </w:p>
        </w:tc>
      </w:tr>
    </w:tbl>
    <w:p w14:paraId="446E2B9E" w14:textId="77777777" w:rsidR="00AB0B4F" w:rsidRPr="002A5021" w:rsidRDefault="00000000">
      <w:pPr>
        <w:pStyle w:val="Ttulo2"/>
        <w:rPr>
          <w:lang w:val="pt-BR"/>
        </w:rPr>
      </w:pPr>
      <w:r w:rsidRPr="002A5021">
        <w:rPr>
          <w:lang w:val="pt-BR"/>
        </w:rPr>
        <w:t>2. Valor médio dos orçamentos</w:t>
      </w:r>
    </w:p>
    <w:p w14:paraId="518C2530" w14:textId="77777777" w:rsidR="00AB0B4F" w:rsidRPr="002A5021" w:rsidRDefault="00000000">
      <w:pPr>
        <w:rPr>
          <w:lang w:val="pt-BR"/>
        </w:rPr>
      </w:pPr>
      <w:r w:rsidRPr="002A5021">
        <w:rPr>
          <w:lang w:val="pt-BR"/>
        </w:rPr>
        <w:t>Média aritmética dos três orçamentos: R$ 1.283,33.</w:t>
      </w:r>
    </w:p>
    <w:p w14:paraId="087B85A5" w14:textId="77777777" w:rsidR="00AB0B4F" w:rsidRPr="002A5021" w:rsidRDefault="00000000">
      <w:pPr>
        <w:pStyle w:val="Ttulo2"/>
        <w:rPr>
          <w:lang w:val="pt-BR"/>
        </w:rPr>
      </w:pPr>
      <w:r w:rsidRPr="002A5021">
        <w:rPr>
          <w:lang w:val="pt-BR"/>
        </w:rPr>
        <w:t>3. Cronograma de execução (conforme SEI 144080776)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1728"/>
        <w:gridCol w:w="1728"/>
        <w:gridCol w:w="1728"/>
        <w:gridCol w:w="1728"/>
      </w:tblGrid>
      <w:tr w:rsidR="00AB0B4F" w14:paraId="12E0AE7D" w14:textId="77777777" w:rsidTr="002A5021">
        <w:tc>
          <w:tcPr>
            <w:tcW w:w="1728" w:type="dxa"/>
          </w:tcPr>
          <w:p w14:paraId="05C2D14E" w14:textId="77777777" w:rsidR="00AB0B4F" w:rsidRDefault="00000000">
            <w:proofErr w:type="spellStart"/>
            <w:r>
              <w:t>Unidade</w:t>
            </w:r>
            <w:proofErr w:type="spellEnd"/>
          </w:p>
        </w:tc>
        <w:tc>
          <w:tcPr>
            <w:tcW w:w="1728" w:type="dxa"/>
          </w:tcPr>
          <w:p w14:paraId="1DE43FF5" w14:textId="77777777" w:rsidR="00AB0B4F" w:rsidRDefault="00000000">
            <w:r>
              <w:t>1ª Dedetização</w:t>
            </w:r>
          </w:p>
        </w:tc>
        <w:tc>
          <w:tcPr>
            <w:tcW w:w="1728" w:type="dxa"/>
          </w:tcPr>
          <w:p w14:paraId="58764A55" w14:textId="77777777" w:rsidR="00AB0B4F" w:rsidRDefault="00000000">
            <w:r>
              <w:t>2ª Dedetização</w:t>
            </w:r>
          </w:p>
        </w:tc>
        <w:tc>
          <w:tcPr>
            <w:tcW w:w="1728" w:type="dxa"/>
          </w:tcPr>
          <w:p w14:paraId="4D0E7EC9" w14:textId="77777777" w:rsidR="00AB0B4F" w:rsidRDefault="00000000">
            <w:r>
              <w:t>3ª Dedetização</w:t>
            </w:r>
          </w:p>
        </w:tc>
        <w:tc>
          <w:tcPr>
            <w:tcW w:w="1728" w:type="dxa"/>
          </w:tcPr>
          <w:p w14:paraId="4022D20A" w14:textId="77777777" w:rsidR="00AB0B4F" w:rsidRDefault="00000000">
            <w:r>
              <w:t>4ª Dedetização</w:t>
            </w:r>
          </w:p>
        </w:tc>
      </w:tr>
      <w:tr w:rsidR="00AB0B4F" w14:paraId="0F5CBCC6" w14:textId="77777777" w:rsidTr="002A5021">
        <w:tc>
          <w:tcPr>
            <w:tcW w:w="1728" w:type="dxa"/>
          </w:tcPr>
          <w:p w14:paraId="5092B79E" w14:textId="77777777" w:rsidR="00AB0B4F" w:rsidRDefault="00000000">
            <w:r>
              <w:t>DPF/TLS/MS</w:t>
            </w:r>
          </w:p>
        </w:tc>
        <w:tc>
          <w:tcPr>
            <w:tcW w:w="1728" w:type="dxa"/>
          </w:tcPr>
          <w:p w14:paraId="279B09CF" w14:textId="77777777" w:rsidR="00AB0B4F" w:rsidRDefault="00000000">
            <w:r>
              <w:t>23/01/2026</w:t>
            </w:r>
          </w:p>
        </w:tc>
        <w:tc>
          <w:tcPr>
            <w:tcW w:w="1728" w:type="dxa"/>
          </w:tcPr>
          <w:p w14:paraId="01D402C6" w14:textId="77777777" w:rsidR="00AB0B4F" w:rsidRDefault="00000000">
            <w:r>
              <w:t>20/04/2026</w:t>
            </w:r>
          </w:p>
        </w:tc>
        <w:tc>
          <w:tcPr>
            <w:tcW w:w="1728" w:type="dxa"/>
          </w:tcPr>
          <w:p w14:paraId="3D7B1EBA" w14:textId="77777777" w:rsidR="00AB0B4F" w:rsidRDefault="00000000">
            <w:r>
              <w:t>31/07/2026</w:t>
            </w:r>
          </w:p>
        </w:tc>
        <w:tc>
          <w:tcPr>
            <w:tcW w:w="1728" w:type="dxa"/>
          </w:tcPr>
          <w:p w14:paraId="37569346" w14:textId="77777777" w:rsidR="00AB0B4F" w:rsidRDefault="00000000">
            <w:r>
              <w:t>30/10/2026</w:t>
            </w:r>
          </w:p>
        </w:tc>
      </w:tr>
    </w:tbl>
    <w:p w14:paraId="49111332" w14:textId="61D134FA" w:rsidR="002A5021" w:rsidRPr="002A5021" w:rsidRDefault="002A5021" w:rsidP="002A5021">
      <w:pPr>
        <w:pStyle w:val="Ttulo2"/>
      </w:pPr>
    </w:p>
    <w:sectPr w:rsidR="002A5021" w:rsidRPr="002A502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22073478">
    <w:abstractNumId w:val="8"/>
  </w:num>
  <w:num w:numId="2" w16cid:durableId="1990747274">
    <w:abstractNumId w:val="6"/>
  </w:num>
  <w:num w:numId="3" w16cid:durableId="1825312364">
    <w:abstractNumId w:val="5"/>
  </w:num>
  <w:num w:numId="4" w16cid:durableId="1232278602">
    <w:abstractNumId w:val="4"/>
  </w:num>
  <w:num w:numId="5" w16cid:durableId="1105225077">
    <w:abstractNumId w:val="7"/>
  </w:num>
  <w:num w:numId="6" w16cid:durableId="598099450">
    <w:abstractNumId w:val="3"/>
  </w:num>
  <w:num w:numId="7" w16cid:durableId="558253080">
    <w:abstractNumId w:val="2"/>
  </w:num>
  <w:num w:numId="8" w16cid:durableId="2071226973">
    <w:abstractNumId w:val="1"/>
  </w:num>
  <w:num w:numId="9" w16cid:durableId="1208832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A5021"/>
    <w:rsid w:val="002F57E7"/>
    <w:rsid w:val="00326F90"/>
    <w:rsid w:val="00AA1D8D"/>
    <w:rsid w:val="00AB0B4F"/>
    <w:rsid w:val="00B47730"/>
    <w:rsid w:val="00C47CE6"/>
    <w:rsid w:val="00CB0664"/>
    <w:rsid w:val="00D7144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9D94FC73-EC0B-4D1F-B3B4-3818A30AF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721</Characters>
  <Application>Microsoft Office Word</Application>
  <DocSecurity>0</DocSecurity>
  <Lines>55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Levi Monteiro de Souza</cp:lastModifiedBy>
  <cp:revision>3</cp:revision>
  <dcterms:created xsi:type="dcterms:W3CDTF">2013-12-23T23:15:00Z</dcterms:created>
  <dcterms:modified xsi:type="dcterms:W3CDTF">2026-01-26T15:09:00Z</dcterms:modified>
  <cp:category/>
</cp:coreProperties>
</file>