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773A8" w14:textId="7AD3E80E" w:rsidR="00387687" w:rsidRPr="00387687" w:rsidRDefault="7E3435AE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1 – REFRIGERAÇÃO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39"/>
        <w:gridCol w:w="1651"/>
        <w:gridCol w:w="1167"/>
        <w:gridCol w:w="1141"/>
        <w:gridCol w:w="840"/>
        <w:gridCol w:w="889"/>
        <w:gridCol w:w="1138"/>
        <w:gridCol w:w="1220"/>
        <w:gridCol w:w="969"/>
      </w:tblGrid>
      <w:tr w:rsidR="2EC97E11" w14:paraId="3C24F5D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3B40363" w14:textId="398DA7D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08A390A" w14:textId="5434A3D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B730910" w14:textId="29F33D6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8C22B6D" w14:textId="30FD972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1989CC8" w14:textId="0B7C612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7A8963F" w14:textId="1B0BFC2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0AB9F48" w14:textId="5426757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86886E6" w14:textId="63AA402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3EBE12F" w14:textId="2013153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71439A03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5AE856" w14:textId="7566E048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5D6FF61" w14:textId="6BE815D5" w:rsidR="2EC97E11" w:rsidRDefault="2EC97E11" w:rsidP="2EC97E11">
            <w:pPr>
              <w:spacing w:after="0" w:line="300" w:lineRule="auto"/>
            </w:pPr>
            <w:r>
              <w:t>Frigobar, Capacidade: 120 L, Tensão de Alimentação: 110/220 V, Cor: Branca, Características Adicionais: Prateleiras Removíveis.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3CACB0B" w14:textId="50DA75C9" w:rsidR="2EC97E11" w:rsidRDefault="2EC97E11" w:rsidP="2EC97E11">
            <w:pPr>
              <w:spacing w:after="0" w:line="300" w:lineRule="auto"/>
              <w:jc w:val="right"/>
            </w:pPr>
            <w:r>
              <w:t>360271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E44346" w14:textId="1BDE2A00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791AAA" w14:textId="5A25BDFD" w:rsidR="2EC97E11" w:rsidRDefault="2EC97E11" w:rsidP="2EC97E11">
            <w:pPr>
              <w:spacing w:after="0" w:line="300" w:lineRule="auto"/>
              <w:jc w:val="right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D9D40EE" w14:textId="68EB867B" w:rsidR="2EC97E11" w:rsidRDefault="2EC97E11" w:rsidP="2EC97E11">
            <w:pPr>
              <w:spacing w:after="0" w:line="300" w:lineRule="auto"/>
              <w:jc w:val="right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8ACB51" w14:textId="54362309" w:rsidR="2EC97E11" w:rsidRDefault="2EC97E11" w:rsidP="2EC97E11">
            <w:pPr>
              <w:spacing w:after="0" w:line="300" w:lineRule="auto"/>
              <w:jc w:val="right"/>
            </w:pPr>
            <w:r>
              <w:t>R$ 1.315,63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D26995" w14:textId="3B63AD09" w:rsidR="2EC97E11" w:rsidRDefault="2EC97E11" w:rsidP="2EC97E11">
            <w:pPr>
              <w:spacing w:after="0" w:line="300" w:lineRule="auto"/>
              <w:jc w:val="right"/>
            </w:pPr>
            <w:r>
              <w:t>R$ 13.156,30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9C9B9E" w14:textId="535379C1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43EADF9D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A8452D" w14:textId="438BFD8B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EA0BC1" w14:textId="5BD33E8E" w:rsidR="2EC97E11" w:rsidRDefault="2EC97E11" w:rsidP="2EC97E11">
            <w:pPr>
              <w:spacing w:after="0" w:line="300" w:lineRule="auto"/>
            </w:pPr>
            <w:r>
              <w:t>Refrigerador Expositor, Tipo: Vertical, Capacidade: 500 L, Características Adicionais: Prateleiras Aramadas Reguláveis e Inclináveis, Voltagem: Bivolt, Temperatura: 1 a 7 °C.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AA26A18" w14:textId="720AE497" w:rsidR="2EC97E11" w:rsidRDefault="2EC97E11" w:rsidP="2EC97E11">
            <w:pPr>
              <w:spacing w:after="0" w:line="300" w:lineRule="auto"/>
              <w:jc w:val="right"/>
            </w:pPr>
            <w:r>
              <w:t>609959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50D5A1" w14:textId="405CC89D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957D22" w14:textId="2C70586C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CBC9AE" w14:textId="4BB294D7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F6514B" w14:textId="0C547158" w:rsidR="2EC97E11" w:rsidRDefault="2EC97E11" w:rsidP="2EC97E11">
            <w:pPr>
              <w:spacing w:after="0" w:line="300" w:lineRule="auto"/>
              <w:jc w:val="right"/>
            </w:pPr>
            <w:r>
              <w:t>R$ 4.587,45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2325748" w14:textId="137DE52A" w:rsidR="2EC97E11" w:rsidRDefault="2EC97E11" w:rsidP="2EC97E11">
            <w:pPr>
              <w:spacing w:after="0" w:line="300" w:lineRule="auto"/>
              <w:jc w:val="right"/>
            </w:pPr>
            <w:r>
              <w:t>R$ 13.762,35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23735D" w14:textId="65A9DE81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39BD38D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91405B" w14:textId="7403A6FE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C2F8A7" w14:textId="33CE692D" w:rsidR="2EC97E11" w:rsidRDefault="2EC97E11" w:rsidP="2EC97E11">
            <w:pPr>
              <w:spacing w:after="0" w:line="300" w:lineRule="auto"/>
            </w:pPr>
            <w:r>
              <w:t xml:space="preserve">Refrigerador Doméstico, Capacidade: 375 L, Voltagem: 220 V, Características Adicionais: Duplex, Frost Free e Degelo Automático, Cor: Branca, </w:t>
            </w:r>
            <w:r>
              <w:lastRenderedPageBreak/>
              <w:t>Tipo: Vertical.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3D8CB3" w14:textId="01F519A3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472879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153658" w14:textId="49DA8109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0F3D94" w14:textId="58FF02DA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BAFB70" w14:textId="44896E08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95B599" w14:textId="4EDFBB6A" w:rsidR="2EC97E11" w:rsidRDefault="2EC97E11" w:rsidP="2EC97E11">
            <w:pPr>
              <w:spacing w:after="0" w:line="300" w:lineRule="auto"/>
              <w:jc w:val="right"/>
            </w:pPr>
            <w:r>
              <w:t>R$ 2.908,11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F6F834" w14:textId="07537B26" w:rsidR="2EC97E11" w:rsidRDefault="2EC97E11" w:rsidP="2EC97E11">
            <w:pPr>
              <w:spacing w:after="0" w:line="300" w:lineRule="auto"/>
              <w:jc w:val="right"/>
            </w:pPr>
            <w:r>
              <w:t>R$ 8.724,33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29D393" w14:textId="51BF3231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2064809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BB7FE6" w14:textId="43A2C8C1" w:rsidR="2EC97E11" w:rsidRDefault="2EC97E11" w:rsidP="2EC97E11">
            <w:pPr>
              <w:spacing w:after="0" w:line="300" w:lineRule="auto"/>
              <w:jc w:val="right"/>
            </w:pPr>
            <w:r>
              <w:t>41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101113" w14:textId="11E80F71" w:rsidR="2EC97E11" w:rsidRDefault="2EC97E11" w:rsidP="2EC97E11">
            <w:pPr>
              <w:spacing w:after="0" w:line="300" w:lineRule="auto"/>
            </w:pPr>
            <w:r>
              <w:t>Refrigerador Doméstico, Capacidade: 300 L, Voltagem: Bivolt, Características Adicionais: Frost Free, Cor: Branca, Tipo: Vertical.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5FBC21" w14:textId="3B6F57E8" w:rsidR="2EC97E11" w:rsidRDefault="2EC97E11" w:rsidP="2EC97E11">
            <w:pPr>
              <w:spacing w:after="0" w:line="300" w:lineRule="auto"/>
              <w:jc w:val="right"/>
            </w:pPr>
            <w:r>
              <w:t>448286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FA6F3E" w14:textId="7841DC86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842DF2" w14:textId="678CB412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209D05" w14:textId="21A1F4D4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775F53" w14:textId="76F880BB" w:rsidR="2EC97E11" w:rsidRDefault="2EC97E11" w:rsidP="2EC97E11">
            <w:pPr>
              <w:spacing w:after="0" w:line="300" w:lineRule="auto"/>
              <w:jc w:val="right"/>
            </w:pPr>
            <w:r>
              <w:t>R$ 2.968,07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ADF2E4" w14:textId="213DE7FF" w:rsidR="2EC97E11" w:rsidRDefault="2EC97E11" w:rsidP="2EC97E11">
            <w:pPr>
              <w:spacing w:after="0" w:line="300" w:lineRule="auto"/>
              <w:jc w:val="right"/>
            </w:pPr>
            <w:r>
              <w:t>R$ 2.968,07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219CA60" w14:textId="43D470D7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251E717D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79B1906" w14:textId="4427D356" w:rsidR="2EC97E11" w:rsidRDefault="2EC97E11" w:rsidP="2EC97E11">
            <w:pPr>
              <w:spacing w:after="0" w:line="300" w:lineRule="auto"/>
              <w:jc w:val="right"/>
            </w:pPr>
            <w:r>
              <w:t>42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251188" w14:textId="3C9A1D85" w:rsidR="2EC97E11" w:rsidRDefault="2EC97E11" w:rsidP="2EC97E11">
            <w:pPr>
              <w:spacing w:after="0" w:line="300" w:lineRule="auto"/>
            </w:pPr>
            <w:r>
              <w:t>Refrigerador Doméstico, Capacidade: 440 a 480 L, Voltagem: 110 V, Características Adicionais: Duplex, Frost Free e Degelo Automático, Cor: Branca, Tipo: Vertical.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53D174" w14:textId="37D39E33" w:rsidR="2EC97E11" w:rsidRDefault="2EC97E11" w:rsidP="2EC97E11">
            <w:pPr>
              <w:spacing w:after="0" w:line="300" w:lineRule="auto"/>
              <w:jc w:val="right"/>
            </w:pPr>
            <w:r>
              <w:t>304516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0EAFA0" w14:textId="77CB12A2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BF8165" w14:textId="3C664F42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E1657C5" w14:textId="7AF5EB00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C04E3E" w14:textId="62895E02" w:rsidR="2EC97E11" w:rsidRDefault="2EC97E11" w:rsidP="2EC97E11">
            <w:pPr>
              <w:spacing w:after="0" w:line="300" w:lineRule="auto"/>
              <w:jc w:val="right"/>
            </w:pPr>
            <w:r>
              <w:t>R$ 3.972,54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78CCBC" w14:textId="7272712F" w:rsidR="2EC97E11" w:rsidRDefault="2EC97E11" w:rsidP="2EC97E11">
            <w:pPr>
              <w:spacing w:after="0" w:line="300" w:lineRule="auto"/>
              <w:jc w:val="right"/>
            </w:pPr>
            <w:r>
              <w:t>R$ 11.917,61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04FF32" w14:textId="1036A504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15F5A8F6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82A200" w14:textId="263C9AB4" w:rsidR="2EC97E11" w:rsidRDefault="2EC97E11" w:rsidP="2EC97E11">
            <w:pPr>
              <w:spacing w:after="0" w:line="300" w:lineRule="auto"/>
              <w:jc w:val="right"/>
            </w:pPr>
            <w:r>
              <w:t>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3F0FDB" w14:textId="094DD1C0" w:rsidR="2EC97E11" w:rsidRDefault="2EC97E11" w:rsidP="2EC97E11">
            <w:pPr>
              <w:spacing w:after="0" w:line="300" w:lineRule="auto"/>
            </w:pPr>
            <w:r>
              <w:t>Frigobar, Capacidade: 120 L, Tensão de Alimentação: 110/220 V, Cor: Branca, Características Adicionais: Prateleiras Removíveis.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79BD7D" w14:textId="0DA74DED" w:rsidR="2EC97E11" w:rsidRDefault="2EC97E11" w:rsidP="2EC97E11">
            <w:pPr>
              <w:spacing w:after="0" w:line="300" w:lineRule="auto"/>
              <w:jc w:val="right"/>
            </w:pPr>
            <w:r>
              <w:t>360271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E35F45" w14:textId="21312CCF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0EC99B" w14:textId="03B55FB6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A43FF6" w14:textId="74D3B6D5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E6028F" w14:textId="5F8DFCA8" w:rsidR="2EC97E11" w:rsidRDefault="2EC97E11" w:rsidP="2EC97E11">
            <w:pPr>
              <w:spacing w:after="0" w:line="300" w:lineRule="auto"/>
              <w:jc w:val="right"/>
            </w:pPr>
            <w:r>
              <w:t>R$ 1.247,81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A1F5D9" w14:textId="09B7E362" w:rsidR="2EC97E11" w:rsidRDefault="2EC97E11" w:rsidP="2EC97E11">
            <w:pPr>
              <w:spacing w:after="0" w:line="300" w:lineRule="auto"/>
              <w:jc w:val="right"/>
            </w:pPr>
            <w:r>
              <w:t>R$ 1.247,81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DC64EB" w14:textId="7E0EBE51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7531740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F37F0E" w14:textId="6ED47069" w:rsidR="2EC97E11" w:rsidRDefault="2EC97E11" w:rsidP="2EC97E11">
            <w:pPr>
              <w:spacing w:after="0" w:line="300" w:lineRule="auto"/>
              <w:jc w:val="right"/>
            </w:pPr>
            <w:r>
              <w:t>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F5523A" w14:textId="656159CB" w:rsidR="2EC97E11" w:rsidRDefault="2EC97E11" w:rsidP="2EC97E11">
            <w:pPr>
              <w:spacing w:after="0" w:line="300" w:lineRule="auto"/>
            </w:pPr>
            <w:r>
              <w:t xml:space="preserve">Refrigerador Doméstico, Capacidade: 440 a 480 L, Voltagem: 110 V, Características Adicionais: </w:t>
            </w:r>
            <w:r>
              <w:lastRenderedPageBreak/>
              <w:t>Duplex, Frost Free e Degelo Automático, Cor: Branca, Tipo: Vertical.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CB9C1E" w14:textId="41A9ED8E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448286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CE693A" w14:textId="2619379D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B1CE298" w14:textId="0F1EAA9A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50048B" w14:textId="2FE27273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F47CBB" w14:textId="7405E3FA" w:rsidR="2EC97E11" w:rsidRDefault="2EC97E11" w:rsidP="2EC97E11">
            <w:pPr>
              <w:spacing w:after="0" w:line="300" w:lineRule="auto"/>
              <w:jc w:val="right"/>
            </w:pPr>
            <w:r>
              <w:t>R$ 2.024,36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8368DD0" w14:textId="4E78B820" w:rsidR="2EC97E11" w:rsidRDefault="2EC97E11" w:rsidP="2EC97E11">
            <w:pPr>
              <w:spacing w:after="0" w:line="300" w:lineRule="auto"/>
              <w:jc w:val="right"/>
            </w:pPr>
            <w:r>
              <w:t>R$ 6.073,09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E498A4" w14:textId="062D5933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05D3A74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89B3F2" w14:textId="440E01A4" w:rsidR="2EC97E11" w:rsidRDefault="2EC97E11" w:rsidP="2EC97E11">
            <w:pPr>
              <w:spacing w:after="0" w:line="300" w:lineRule="auto"/>
              <w:jc w:val="right"/>
            </w:pPr>
            <w:r>
              <w:t>90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7720B2" w14:textId="7A2293E5" w:rsidR="2EC97E11" w:rsidRDefault="2EC97E11" w:rsidP="2EC97E11">
            <w:pPr>
              <w:spacing w:after="0" w:line="300" w:lineRule="auto"/>
            </w:pPr>
            <w:r>
              <w:t>Frigobar, Capacidade: 120 L, Tensão de Alimentação: 110/220 V, Cor: Branca, Características Adicionais: Prateleiras Removíveis.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15164D" w14:textId="7FA6761D" w:rsidR="2EC97E11" w:rsidRDefault="2EC97E11" w:rsidP="2EC97E11">
            <w:pPr>
              <w:spacing w:after="0" w:line="300" w:lineRule="auto"/>
              <w:jc w:val="right"/>
            </w:pPr>
            <w:r>
              <w:t>360271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D70DC5" w14:textId="63DBB871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3447A3" w14:textId="5E823285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35909E" w14:textId="114F76D7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CA20DD" w14:textId="6C793415" w:rsidR="2EC97E11" w:rsidRDefault="2EC97E11" w:rsidP="2EC97E11">
            <w:pPr>
              <w:spacing w:after="0" w:line="300" w:lineRule="auto"/>
              <w:jc w:val="right"/>
            </w:pPr>
            <w:r>
              <w:t>R$ 1.507,75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674154" w14:textId="1434128D" w:rsidR="2EC97E11" w:rsidRDefault="2EC97E11" w:rsidP="2EC97E11">
            <w:pPr>
              <w:spacing w:after="0" w:line="300" w:lineRule="auto"/>
              <w:jc w:val="right"/>
            </w:pPr>
            <w:r>
              <w:t>R$ 3.015,50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812294" w14:textId="0A6C4571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45A828B6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1C4158" w14:textId="2A6D1E51" w:rsidR="2EC97E11" w:rsidRDefault="2EC97E11" w:rsidP="2EC97E11">
            <w:pPr>
              <w:spacing w:after="0" w:line="300" w:lineRule="auto"/>
              <w:jc w:val="right"/>
            </w:pPr>
            <w:r>
              <w:t>91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C1EE0B" w14:textId="1B1C9E66" w:rsidR="2EC97E11" w:rsidRDefault="2EC97E11" w:rsidP="2EC97E11">
            <w:pPr>
              <w:spacing w:after="0" w:line="300" w:lineRule="auto"/>
            </w:pPr>
            <w:r>
              <w:t>Refrigerador Doméstico, Capacidade: 300 L, Voltagem: Bivolt, Características Adicionais: Frost Free, Cor: Branca, Tipo: Vertical.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DFBCE1" w14:textId="45201394" w:rsidR="2EC97E11" w:rsidRDefault="2EC97E11" w:rsidP="2EC97E11">
            <w:pPr>
              <w:spacing w:after="0" w:line="300" w:lineRule="auto"/>
              <w:jc w:val="right"/>
            </w:pPr>
            <w:r>
              <w:t>448286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26F98D" w14:textId="23FC0456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48BF85" w14:textId="4FE75281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C7BF70" w14:textId="381A9E84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D34F9C" w14:textId="3CDC28C1" w:rsidR="2EC97E11" w:rsidRDefault="2EC97E11" w:rsidP="2EC97E11">
            <w:pPr>
              <w:spacing w:after="0" w:line="300" w:lineRule="auto"/>
              <w:jc w:val="right"/>
            </w:pPr>
            <w:r>
              <w:t>R$ 3.198,00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C00B50" w14:textId="3CF3473A" w:rsidR="2EC97E11" w:rsidRDefault="2EC97E11" w:rsidP="2EC97E11">
            <w:pPr>
              <w:spacing w:after="0" w:line="300" w:lineRule="auto"/>
              <w:jc w:val="right"/>
            </w:pPr>
            <w:r>
              <w:t>R$ 15.990,00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7CFEB6" w14:textId="38771E01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  <w:tr w:rsidR="2EC97E11" w14:paraId="3C513B0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EE293D" w14:textId="6B96912C" w:rsidR="2EC97E11" w:rsidRDefault="2EC97E11" w:rsidP="2EC97E11">
            <w:pPr>
              <w:spacing w:after="0" w:line="300" w:lineRule="auto"/>
              <w:jc w:val="right"/>
            </w:pPr>
            <w:r>
              <w:t>92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3C5BC5" w14:textId="2826996E" w:rsidR="2EC97E11" w:rsidRDefault="2EC97E11" w:rsidP="2EC97E11">
            <w:pPr>
              <w:spacing w:after="0" w:line="300" w:lineRule="auto"/>
            </w:pPr>
            <w:r>
              <w:t xml:space="preserve">Freezer, Tipo: Horizontal, Capacidade: 500 L, Tipo de Portas: Sólida, Sistema de Degelo: Frost Free, Cor: Branca, Tensão de Alimentação: 110/220 V, Características Adicionais: Dupla Ação (Congelamento e </w:t>
            </w:r>
            <w:r>
              <w:lastRenderedPageBreak/>
              <w:t>Refrigeração), Quantidade de Portas: 2.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C56C56" w14:textId="03DC27C0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439305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115088" w14:textId="2098847B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D06A76" w14:textId="4A13690D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DFB6DE" w14:textId="75393159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AB6716" w14:textId="6BE21194" w:rsidR="2EC97E11" w:rsidRDefault="2EC97E11" w:rsidP="2EC97E11">
            <w:pPr>
              <w:spacing w:after="0" w:line="300" w:lineRule="auto"/>
              <w:jc w:val="right"/>
            </w:pPr>
            <w:r>
              <w:t>R$ 3.796,76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F1EF41" w14:textId="546EF012" w:rsidR="2EC97E11" w:rsidRDefault="2EC97E11" w:rsidP="2EC97E11">
            <w:pPr>
              <w:spacing w:after="0" w:line="300" w:lineRule="auto"/>
              <w:jc w:val="right"/>
            </w:pPr>
            <w:r>
              <w:t>R$ 3.796,76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664953C" w14:textId="2522C195" w:rsidR="2EC97E11" w:rsidRDefault="2EC97E11" w:rsidP="2EC97E11">
            <w:pPr>
              <w:spacing w:after="0" w:line="300" w:lineRule="auto"/>
              <w:jc w:val="center"/>
            </w:pPr>
            <w:r>
              <w:t>Grupo 1</w:t>
            </w:r>
          </w:p>
        </w:tc>
      </w:tr>
    </w:tbl>
    <w:p w14:paraId="256AA791" w14:textId="7DCC6830" w:rsidR="00387687" w:rsidRPr="00387687" w:rsidRDefault="00387687" w:rsidP="00387687"/>
    <w:p w14:paraId="77D6E27C" w14:textId="435C8E15" w:rsidR="4D18BBEB" w:rsidRDefault="4D18BBEB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2 – ELETROPORTÁTEIS DE COPA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788"/>
        <w:gridCol w:w="1933"/>
        <w:gridCol w:w="1144"/>
        <w:gridCol w:w="1115"/>
        <w:gridCol w:w="789"/>
        <w:gridCol w:w="842"/>
        <w:gridCol w:w="1113"/>
        <w:gridCol w:w="1202"/>
        <w:gridCol w:w="928"/>
      </w:tblGrid>
      <w:tr w:rsidR="2EC97E11" w14:paraId="7B0EDB9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D8E66D8" w14:textId="5D59F97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A968227" w14:textId="3E00414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41FFFFA" w14:textId="5C25F93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362379B" w14:textId="0F2530B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AB2FCB3" w14:textId="61989D4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017D2A1" w14:textId="0917D0B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2801DC6" w14:textId="679DC48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7328091" w14:textId="3BEB470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F610107" w14:textId="65967906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706D513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E3A67D" w14:textId="05CB9FB5" w:rsidR="2EC97E11" w:rsidRDefault="2EC97E11" w:rsidP="2EC97E11">
            <w:pPr>
              <w:spacing w:after="0" w:line="300" w:lineRule="auto"/>
              <w:jc w:val="right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C29C72" w14:textId="6D21293F" w:rsidR="2EC97E11" w:rsidRDefault="2EC97E11" w:rsidP="2EC97E11">
            <w:pPr>
              <w:spacing w:after="0" w:line="300" w:lineRule="auto"/>
            </w:pPr>
            <w:r>
              <w:t>Forno Micro-ondas, Material: Aço Inoxidável, Capacidade: 31 L, Potência: 1.400 W, Voltagem: 220 V, Características Adicionais: Timer, Prato Giratório, Auto Descongelamento.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DFDDDD" w14:textId="6D3D3BB2" w:rsidR="2EC97E11" w:rsidRDefault="2EC97E11" w:rsidP="2EC97E11">
            <w:pPr>
              <w:spacing w:after="0" w:line="300" w:lineRule="auto"/>
              <w:jc w:val="right"/>
            </w:pPr>
            <w:r>
              <w:t>479243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1BE694" w14:textId="607DDECA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EDD6F0" w14:textId="0F3FAFC4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1ECF6D" w14:textId="092486DC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687204" w14:textId="36660012" w:rsidR="2EC97E11" w:rsidRDefault="2EC97E11" w:rsidP="2EC97E11">
            <w:pPr>
              <w:spacing w:after="0" w:line="300" w:lineRule="auto"/>
              <w:jc w:val="right"/>
            </w:pPr>
            <w:r>
              <w:t>R$ 666,84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485415" w14:textId="640FAF81" w:rsidR="2EC97E11" w:rsidRDefault="2EC97E11" w:rsidP="2EC97E11">
            <w:pPr>
              <w:spacing w:after="0" w:line="300" w:lineRule="auto"/>
              <w:jc w:val="right"/>
            </w:pPr>
            <w:r>
              <w:t>R$ 2.000,52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579041" w14:textId="17201B75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2C82D49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6488E6" w14:textId="5D7163F0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50D21E" w14:textId="433A4318" w:rsidR="2EC97E11" w:rsidRDefault="2EC97E11" w:rsidP="2EC97E11">
            <w:pPr>
              <w:spacing w:after="0" w:line="300" w:lineRule="auto"/>
            </w:pPr>
            <w:r>
              <w:t>Cafeteira Elétrica, Material: Inox, Capacidade: 1,1 L, Voltagem: 110/220 V, Potência: 700 W.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B3ACF6" w14:textId="74FA6BDC" w:rsidR="2EC97E11" w:rsidRDefault="2EC97E11" w:rsidP="2EC97E11">
            <w:pPr>
              <w:spacing w:after="0" w:line="300" w:lineRule="auto"/>
              <w:jc w:val="right"/>
            </w:pPr>
            <w:r>
              <w:t>619776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5E9DF9" w14:textId="76734841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0A625E" w14:textId="194C0CB1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A8B506" w14:textId="66FB8E90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DE81F3" w14:textId="601B86BF" w:rsidR="2EC97E11" w:rsidRDefault="2EC97E11" w:rsidP="2EC97E11">
            <w:pPr>
              <w:spacing w:after="0" w:line="300" w:lineRule="auto"/>
              <w:jc w:val="right"/>
            </w:pPr>
            <w:r>
              <w:t>R$ 198,25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9D72F1" w14:textId="02536E35" w:rsidR="2EC97E11" w:rsidRDefault="2EC97E11" w:rsidP="2EC97E11">
            <w:pPr>
              <w:spacing w:after="0" w:line="300" w:lineRule="auto"/>
              <w:jc w:val="right"/>
            </w:pPr>
            <w:r>
              <w:t>R$ 594,75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9D4906" w14:textId="27D24F9A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00EFE387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9E10FD" w14:textId="24F2DF15" w:rsidR="2EC97E11" w:rsidRDefault="2EC97E11" w:rsidP="2EC97E11">
            <w:pPr>
              <w:spacing w:after="0" w:line="300" w:lineRule="auto"/>
              <w:jc w:val="right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2370AB" w14:textId="64779918" w:rsidR="2EC97E11" w:rsidRDefault="2EC97E11" w:rsidP="2EC97E11">
            <w:pPr>
              <w:spacing w:after="0" w:line="300" w:lineRule="auto"/>
            </w:pPr>
            <w:r>
              <w:t>Fritadeira, Material Estrutura: Aço Inoxidável, Potência: 1.800 W, Tensão de Alimentação: 110/220 V, Temperatura: 80 a 200 °C, Capacidade: 12 L, Características Adicionais: 2 Assadeiras Rasas e 1 Cesto Antiaderente.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10DFF7" w14:textId="02029EA4" w:rsidR="2EC97E11" w:rsidRDefault="2EC97E11" w:rsidP="2EC97E11">
            <w:pPr>
              <w:spacing w:after="0" w:line="300" w:lineRule="auto"/>
              <w:jc w:val="right"/>
            </w:pPr>
            <w:r>
              <w:t>608434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A43CA0" w14:textId="1D5CA306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79A256" w14:textId="56B770D4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1C8726" w14:textId="3E0F01A2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67F141" w14:textId="1B8F5C5A" w:rsidR="2EC97E11" w:rsidRDefault="2EC97E11" w:rsidP="2EC97E11">
            <w:pPr>
              <w:spacing w:after="0" w:line="300" w:lineRule="auto"/>
              <w:jc w:val="right"/>
            </w:pPr>
            <w:r>
              <w:t>R$ 620,80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50915D" w14:textId="7B853081" w:rsidR="2EC97E11" w:rsidRDefault="2EC97E11" w:rsidP="2EC97E11">
            <w:pPr>
              <w:spacing w:after="0" w:line="300" w:lineRule="auto"/>
              <w:jc w:val="right"/>
            </w:pPr>
            <w:r>
              <w:t>R$ 1.862,40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21DC09" w14:textId="0873A012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06020DA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2DF26D" w14:textId="1DDA275B" w:rsidR="2EC97E11" w:rsidRDefault="2EC97E11" w:rsidP="2EC97E11">
            <w:pPr>
              <w:spacing w:after="0" w:line="300" w:lineRule="auto"/>
              <w:jc w:val="right"/>
            </w:pPr>
            <w:r>
              <w:t>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1FDE51" w14:textId="7B60E5E8" w:rsidR="2EC97E11" w:rsidRDefault="2EC97E11" w:rsidP="2EC97E11">
            <w:pPr>
              <w:spacing w:after="0" w:line="300" w:lineRule="auto"/>
            </w:pPr>
            <w:r>
              <w:t xml:space="preserve">Cafeteira Elétrica, </w:t>
            </w:r>
            <w:r>
              <w:lastRenderedPageBreak/>
              <w:t>Material: Aço Inoxidável, Capacidade: 12 L, Voltagem: 220 V, Características Adicionais: 2 Reservatórios.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CB7CCA" w14:textId="6087E770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613921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AF135A" w14:textId="22EFD168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B575DF" w14:textId="044A2EC5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6447A9" w14:textId="2DDD3FE8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2D99CD" w14:textId="30175367" w:rsidR="2EC97E11" w:rsidRDefault="2EC97E11" w:rsidP="2EC97E11">
            <w:pPr>
              <w:spacing w:after="0" w:line="300" w:lineRule="auto"/>
              <w:jc w:val="right"/>
            </w:pPr>
            <w:r>
              <w:t xml:space="preserve">R$ </w:t>
            </w:r>
            <w:r>
              <w:lastRenderedPageBreak/>
              <w:t>2.512,78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A49065" w14:textId="212FE9EE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 xml:space="preserve">R$ </w:t>
            </w:r>
            <w:r>
              <w:lastRenderedPageBreak/>
              <w:t>7.538,34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BDDEA2" w14:textId="46DC7910" w:rsidR="2EC97E11" w:rsidRDefault="2EC97E11" w:rsidP="2EC97E11">
            <w:pPr>
              <w:spacing w:after="0" w:line="300" w:lineRule="auto"/>
              <w:jc w:val="center"/>
            </w:pPr>
            <w:r>
              <w:lastRenderedPageBreak/>
              <w:t xml:space="preserve">Grupo </w:t>
            </w:r>
            <w:r>
              <w:lastRenderedPageBreak/>
              <w:t>2</w:t>
            </w:r>
          </w:p>
        </w:tc>
      </w:tr>
      <w:tr w:rsidR="2EC97E11" w14:paraId="2CF816B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92F480" w14:textId="6AEFF17C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43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4E1410" w14:textId="0F22406C" w:rsidR="2EC97E11" w:rsidRDefault="2EC97E11" w:rsidP="2EC97E11">
            <w:pPr>
              <w:spacing w:after="0" w:line="300" w:lineRule="auto"/>
            </w:pPr>
            <w:r>
              <w:t>Forno Micro-ondas, Material: Aço Inoxidável, Capacidade: 31 L, Potência: 1.000 W, Voltagem: 110 V, Tratamento Superficial: Pintura Eletrostática com Tinta Epóxi, Cor: Branca.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69A67B" w14:textId="34E14390" w:rsidR="2EC97E11" w:rsidRDefault="2EC97E11" w:rsidP="2EC97E11">
            <w:pPr>
              <w:spacing w:after="0" w:line="300" w:lineRule="auto"/>
              <w:jc w:val="right"/>
            </w:pPr>
            <w:r>
              <w:t>632016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4C4E9E" w14:textId="275B96D8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2149FD" w14:textId="1A0B0A9D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707986" w14:textId="3C91CD1B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FD9A4E" w14:textId="04C3D5F7" w:rsidR="2EC97E11" w:rsidRDefault="2EC97E11" w:rsidP="2EC97E11">
            <w:pPr>
              <w:spacing w:after="0" w:line="300" w:lineRule="auto"/>
              <w:jc w:val="right"/>
            </w:pPr>
            <w:r>
              <w:t>R$ 692,78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ED87D4E" w14:textId="5EA8D4D3" w:rsidR="2EC97E11" w:rsidRDefault="2EC97E11" w:rsidP="2EC97E11">
            <w:pPr>
              <w:spacing w:after="0" w:line="300" w:lineRule="auto"/>
              <w:jc w:val="right"/>
            </w:pPr>
            <w:r>
              <w:t>R$ 2.078,33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61EBC3" w14:textId="3EA6200F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281B67F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24B49E" w14:textId="291E5CC6" w:rsidR="2EC97E11" w:rsidRDefault="2EC97E11" w:rsidP="2EC97E11">
            <w:pPr>
              <w:spacing w:after="0" w:line="300" w:lineRule="auto"/>
              <w:jc w:val="right"/>
            </w:pPr>
            <w:r>
              <w:t>44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CE7F79" w14:textId="62B02E40" w:rsidR="2EC97E11" w:rsidRDefault="2EC97E11" w:rsidP="2EC97E11">
            <w:pPr>
              <w:spacing w:after="0" w:line="300" w:lineRule="auto"/>
            </w:pPr>
            <w:r>
              <w:t>Liquidificador, Capacidade: 3,1 L, Potência: 1.400 W, Voltagem: 127 V, Características Adicionais: 15 Velocidades.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690DAB" w14:textId="42542CE6" w:rsidR="2EC97E11" w:rsidRDefault="2EC97E11" w:rsidP="2EC97E11">
            <w:pPr>
              <w:spacing w:after="0" w:line="300" w:lineRule="auto"/>
              <w:jc w:val="right"/>
            </w:pPr>
            <w:r>
              <w:t>611587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17A197" w14:textId="6304CC6E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6C368A" w14:textId="45BD8400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01DF5A" w14:textId="4F0DA900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E7BEE6" w14:textId="23261108" w:rsidR="2EC97E11" w:rsidRDefault="2EC97E11" w:rsidP="2EC97E11">
            <w:pPr>
              <w:spacing w:after="0" w:line="300" w:lineRule="auto"/>
              <w:jc w:val="right"/>
            </w:pPr>
            <w:r>
              <w:t>R$ 399,86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B3585A" w14:textId="6CE20846" w:rsidR="2EC97E11" w:rsidRDefault="2EC97E11" w:rsidP="2EC97E11">
            <w:pPr>
              <w:spacing w:after="0" w:line="300" w:lineRule="auto"/>
              <w:jc w:val="right"/>
            </w:pPr>
            <w:r>
              <w:t>R$ 799,71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A9C7E0" w14:textId="24410582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12A69E97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99231E" w14:textId="1BCD27B7" w:rsidR="2EC97E11" w:rsidRDefault="2EC97E11" w:rsidP="2EC97E11">
            <w:pPr>
              <w:spacing w:after="0" w:line="300" w:lineRule="auto"/>
              <w:jc w:val="right"/>
            </w:pPr>
            <w:r>
              <w:t>45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D2514B" w14:textId="2D6B2F20" w:rsidR="2EC97E11" w:rsidRDefault="2EC97E11" w:rsidP="2EC97E11">
            <w:pPr>
              <w:spacing w:after="0" w:line="300" w:lineRule="auto"/>
            </w:pPr>
            <w:r>
              <w:t>Fritadeira, Material Estrutura: Aço Inoxidável, Potência: 1.800 W, Tensão de Alimentação: 110/220 V, Temperatura: 80 a 200 °C, Capacidade: 12 L, Características Adicionais: 2 Assadeiras Rasas e 1 Cesto Antiaderente.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5B7770" w14:textId="33960050" w:rsidR="2EC97E11" w:rsidRDefault="2EC97E11" w:rsidP="2EC97E11">
            <w:pPr>
              <w:spacing w:after="0" w:line="300" w:lineRule="auto"/>
              <w:jc w:val="right"/>
            </w:pPr>
            <w:r>
              <w:t>608434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66786F" w14:textId="7257A90E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50E2E3" w14:textId="61D431FC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C6A6FB" w14:textId="68F67C7B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ECFE75" w14:textId="6A93EFC6" w:rsidR="2EC97E11" w:rsidRDefault="2EC97E11" w:rsidP="2EC97E11">
            <w:pPr>
              <w:spacing w:after="0" w:line="300" w:lineRule="auto"/>
              <w:jc w:val="right"/>
            </w:pPr>
            <w:r>
              <w:t>R$ 722,96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FFA1C9" w14:textId="47652358" w:rsidR="2EC97E11" w:rsidRDefault="2EC97E11" w:rsidP="2EC97E11">
            <w:pPr>
              <w:spacing w:after="0" w:line="300" w:lineRule="auto"/>
              <w:jc w:val="right"/>
            </w:pPr>
            <w:r>
              <w:t>R$ 1.445,92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D24BBA" w14:textId="6EAC3D29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3EA70F9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4CAEC5" w14:textId="07D745C2" w:rsidR="2EC97E11" w:rsidRDefault="2EC97E11" w:rsidP="2EC97E11">
            <w:pPr>
              <w:spacing w:after="0" w:line="300" w:lineRule="auto"/>
              <w:jc w:val="right"/>
            </w:pPr>
            <w:r>
              <w:t>46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52ABB1" w14:textId="25681B13" w:rsidR="2EC97E11" w:rsidRDefault="2EC97E11" w:rsidP="2EC97E11">
            <w:pPr>
              <w:spacing w:after="0" w:line="300" w:lineRule="auto"/>
            </w:pPr>
            <w:r>
              <w:t xml:space="preserve">Sanduicheira, Material: Aço </w:t>
            </w:r>
            <w:r>
              <w:lastRenderedPageBreak/>
              <w:t>Inoxidável, Tensão: 110 V, Potência: 850 W, Características Adicionais: Chapas Revestidas com Teflon, Tipo: Grill.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9F6EA5" w14:textId="082F67F0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601739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8C4978" w14:textId="6CAE7C36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A54EDC" w14:textId="5C4D3A20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BAD200" w14:textId="561DB406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5E515A5" w14:textId="5E3E3838" w:rsidR="2EC97E11" w:rsidRDefault="2EC97E11" w:rsidP="2EC97E11">
            <w:pPr>
              <w:spacing w:after="0" w:line="300" w:lineRule="auto"/>
              <w:jc w:val="right"/>
            </w:pPr>
            <w:r>
              <w:t>R$ 184,53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061949" w14:textId="56D6B793" w:rsidR="2EC97E11" w:rsidRDefault="2EC97E11" w:rsidP="2EC97E11">
            <w:pPr>
              <w:spacing w:after="0" w:line="300" w:lineRule="auto"/>
              <w:jc w:val="right"/>
            </w:pPr>
            <w:r>
              <w:t>R$ 369,06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6C34BF" w14:textId="19050A7C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714D4B0D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FA5CEDA" w14:textId="4DEC15D2" w:rsidR="2EC97E11" w:rsidRDefault="2EC97E11" w:rsidP="2EC97E11">
            <w:pPr>
              <w:spacing w:after="0" w:line="300" w:lineRule="auto"/>
              <w:jc w:val="right"/>
            </w:pPr>
            <w:r>
              <w:t>51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DC6E8B" w14:textId="69C7CEC3" w:rsidR="2EC97E11" w:rsidRDefault="2EC97E11" w:rsidP="2EC97E11">
            <w:pPr>
              <w:spacing w:after="0" w:line="300" w:lineRule="auto"/>
            </w:pPr>
            <w:r>
              <w:t>Chaleira Elétrica, Material: Aço Inoxidável e Vidro, Capacidade: 1,8 L, Características Adicionais: Desligamento Automático, Base Destacável, Potência Mínima: 1.200 W, Voltagem: 110 V.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E2BB48" w14:textId="1175EBA2" w:rsidR="2EC97E11" w:rsidRDefault="2EC97E11" w:rsidP="2EC97E11">
            <w:pPr>
              <w:spacing w:after="0" w:line="300" w:lineRule="auto"/>
              <w:jc w:val="right"/>
            </w:pPr>
            <w:r>
              <w:t>602232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8CAFF5" w14:textId="7190FC2D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2425F8" w14:textId="1AC68BB6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220E9E" w14:textId="56CD012C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1CCE42" w14:textId="7CF6DC62" w:rsidR="2EC97E11" w:rsidRDefault="2EC97E11" w:rsidP="2EC97E11">
            <w:pPr>
              <w:spacing w:after="0" w:line="300" w:lineRule="auto"/>
              <w:jc w:val="right"/>
            </w:pPr>
            <w:r>
              <w:t>R$ 146,62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CA3870" w14:textId="4376B2B2" w:rsidR="2EC97E11" w:rsidRDefault="2EC97E11" w:rsidP="2EC97E11">
            <w:pPr>
              <w:spacing w:after="0" w:line="300" w:lineRule="auto"/>
              <w:jc w:val="right"/>
            </w:pPr>
            <w:r>
              <w:t>R$ 146,62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A6F994" w14:textId="4FCE7A73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173CB13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A78C3C" w14:textId="14828065" w:rsidR="2EC97E11" w:rsidRDefault="2EC97E11" w:rsidP="2EC97E11">
            <w:pPr>
              <w:spacing w:after="0" w:line="300" w:lineRule="auto"/>
              <w:jc w:val="right"/>
            </w:pPr>
            <w:r>
              <w:t>52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6833AF" w14:textId="08926F20" w:rsidR="2EC97E11" w:rsidRDefault="2EC97E11" w:rsidP="2EC97E11">
            <w:pPr>
              <w:spacing w:after="0" w:line="300" w:lineRule="auto"/>
            </w:pPr>
            <w:r>
              <w:t>Cafeteira Elétrica, Material: Aço Inoxidável, Capacidade: 12 L, Voltagem: 220 V, Características Adicionais: 2 Reservatórios.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854A4E" w14:textId="11E977AD" w:rsidR="2EC97E11" w:rsidRDefault="2EC97E11" w:rsidP="2EC97E11">
            <w:pPr>
              <w:spacing w:after="0" w:line="300" w:lineRule="auto"/>
              <w:jc w:val="right"/>
            </w:pPr>
            <w:r>
              <w:t>613921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69CDBC" w14:textId="329077C0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DC9708" w14:textId="2D219169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DEF7A9F" w14:textId="49FDF067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7D6CEC" w14:textId="7BB16442" w:rsidR="2EC97E11" w:rsidRDefault="2EC97E11" w:rsidP="2EC97E11">
            <w:pPr>
              <w:spacing w:after="0" w:line="300" w:lineRule="auto"/>
              <w:jc w:val="right"/>
            </w:pPr>
            <w:r>
              <w:t>R$ 2.648,68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BA0756" w14:textId="5168F5C1" w:rsidR="2EC97E11" w:rsidRDefault="2EC97E11" w:rsidP="2EC97E11">
            <w:pPr>
              <w:spacing w:after="0" w:line="300" w:lineRule="auto"/>
              <w:jc w:val="right"/>
            </w:pPr>
            <w:r>
              <w:t>R$ 2.648,68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06B58C" w14:textId="4EC23620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1E88F03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4B1D5C" w14:textId="379C2E98" w:rsidR="2EC97E11" w:rsidRDefault="2EC97E11" w:rsidP="2EC97E11">
            <w:pPr>
              <w:spacing w:after="0" w:line="300" w:lineRule="auto"/>
              <w:jc w:val="right"/>
            </w:pPr>
            <w:r>
              <w:t>77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F8315A" w14:textId="11509CA0" w:rsidR="2EC97E11" w:rsidRDefault="2EC97E11" w:rsidP="2EC97E11">
            <w:pPr>
              <w:spacing w:after="0" w:line="300" w:lineRule="auto"/>
            </w:pPr>
            <w:r>
              <w:t>Forno Micro-ondas, Material: Aço Inoxidável, Capacidade: 31 L, Potência: 1.000 W, Voltagem: 110 V, Tratamento Superficial: Pintura Eletrostática com Tinta Epóxi, Cor: Branca.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C3D2CA" w14:textId="05F6EB07" w:rsidR="2EC97E11" w:rsidRDefault="2EC97E11" w:rsidP="2EC97E11">
            <w:pPr>
              <w:spacing w:after="0" w:line="300" w:lineRule="auto"/>
              <w:jc w:val="right"/>
            </w:pPr>
            <w:r>
              <w:t>632016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14367C" w14:textId="099BE057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F78DBC" w14:textId="5F31B3CA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0D69BD" w14:textId="7B47D3A8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8877B6" w14:textId="0CF2C0DE" w:rsidR="2EC97E11" w:rsidRDefault="2EC97E11" w:rsidP="2EC97E11">
            <w:pPr>
              <w:spacing w:after="0" w:line="300" w:lineRule="auto"/>
              <w:jc w:val="right"/>
            </w:pPr>
            <w:r>
              <w:t>R$ 764,50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15F12F" w14:textId="254F10CC" w:rsidR="2EC97E11" w:rsidRDefault="2EC97E11" w:rsidP="2EC97E11">
            <w:pPr>
              <w:spacing w:after="0" w:line="300" w:lineRule="auto"/>
              <w:jc w:val="right"/>
            </w:pPr>
            <w:r>
              <w:t>R$ 3.822,48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8D42D3" w14:textId="3BF4A5B6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7F63060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C966EF" w14:textId="0C51FC81" w:rsidR="2EC97E11" w:rsidRDefault="2EC97E11" w:rsidP="2EC97E11">
            <w:pPr>
              <w:spacing w:after="0" w:line="300" w:lineRule="auto"/>
              <w:jc w:val="right"/>
            </w:pPr>
            <w:r>
              <w:t>79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42A5FC" w14:textId="7AC9B380" w:rsidR="2EC97E11" w:rsidRDefault="2EC97E11" w:rsidP="2EC97E11">
            <w:pPr>
              <w:spacing w:after="0" w:line="300" w:lineRule="auto"/>
            </w:pPr>
            <w:r>
              <w:t xml:space="preserve">Chaleira Elétrica, Material: Aço Inoxidável e </w:t>
            </w:r>
            <w:r>
              <w:lastRenderedPageBreak/>
              <w:t>Vidro, Capacidade: 1,8 L, Características Adicionais: Desligamento Automático, Base Destacável, Potência Mínima: 1.200 W, Voltagem: 110 V.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6262CE" w14:textId="1F11D4FB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602232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848A6D" w14:textId="48B54C04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EF9BE0" w14:textId="4FB1AE84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560AA2" w14:textId="63ED7D8E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0EF96E" w14:textId="11D85C74" w:rsidR="2EC97E11" w:rsidRDefault="2EC97E11" w:rsidP="2EC97E11">
            <w:pPr>
              <w:spacing w:after="0" w:line="300" w:lineRule="auto"/>
              <w:jc w:val="right"/>
            </w:pPr>
            <w:r>
              <w:t>R$ 158,58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F3E6B5" w14:textId="6873CFC5" w:rsidR="2EC97E11" w:rsidRDefault="2EC97E11" w:rsidP="2EC97E11">
            <w:pPr>
              <w:spacing w:after="0" w:line="300" w:lineRule="auto"/>
              <w:jc w:val="right"/>
            </w:pPr>
            <w:r>
              <w:t>R$ 317,17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84B2963" w14:textId="7C060644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592EA50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94C98B" w14:textId="47A7152A" w:rsidR="2EC97E11" w:rsidRDefault="2EC97E11" w:rsidP="2EC97E11">
            <w:pPr>
              <w:spacing w:after="0" w:line="300" w:lineRule="auto"/>
              <w:jc w:val="right"/>
            </w:pPr>
            <w:r>
              <w:t>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8B8239D" w14:textId="36148212" w:rsidR="2EC97E11" w:rsidRDefault="2EC97E11" w:rsidP="2EC97E11">
            <w:pPr>
              <w:spacing w:after="0" w:line="300" w:lineRule="auto"/>
            </w:pPr>
            <w:r>
              <w:t>Forno Micro-ondas, Material: Aço Inoxidável, Capacidade: 31 L, Potência: 1.000 W, Voltagem: 110 V, Tratamento Superficial: Pintura Eletrostática com Tinta Epóxi, Cor: Branca.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CF965D" w14:textId="093AFD18" w:rsidR="2EC97E11" w:rsidRDefault="2EC97E11" w:rsidP="2EC97E11">
            <w:pPr>
              <w:spacing w:after="0" w:line="300" w:lineRule="auto"/>
              <w:jc w:val="right"/>
            </w:pPr>
            <w:r>
              <w:t>632016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DDE836" w14:textId="69446984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983BDC" w14:textId="6B073D88" w:rsidR="2EC97E11" w:rsidRDefault="2EC97E11" w:rsidP="2EC97E11">
            <w:pPr>
              <w:spacing w:after="0" w:line="300" w:lineRule="auto"/>
              <w:jc w:val="right"/>
            </w:pPr>
            <w:r>
              <w:t>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BA0B220" w14:textId="4930B861" w:rsidR="2EC97E11" w:rsidRDefault="2EC97E11" w:rsidP="2EC97E11">
            <w:pPr>
              <w:spacing w:after="0" w:line="300" w:lineRule="auto"/>
              <w:jc w:val="right"/>
            </w:pPr>
            <w:r>
              <w:t>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84C38A" w14:textId="3F5D289D" w:rsidR="2EC97E11" w:rsidRDefault="2EC97E11" w:rsidP="2EC97E11">
            <w:pPr>
              <w:spacing w:after="0" w:line="300" w:lineRule="auto"/>
              <w:jc w:val="right"/>
            </w:pPr>
            <w:r>
              <w:t>R$ 740,42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48F2EB" w14:textId="74E4486C" w:rsidR="2EC97E11" w:rsidRDefault="2EC97E11" w:rsidP="2EC97E11">
            <w:pPr>
              <w:spacing w:after="0" w:line="300" w:lineRule="auto"/>
              <w:jc w:val="right"/>
            </w:pPr>
            <w:r>
              <w:t>R$ 5.182,94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695347" w14:textId="058812DF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0FC3CBB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0EABA0" w14:textId="4A746B46" w:rsidR="2EC97E11" w:rsidRDefault="2EC97E11" w:rsidP="2EC97E11">
            <w:pPr>
              <w:spacing w:after="0" w:line="300" w:lineRule="auto"/>
              <w:jc w:val="right"/>
            </w:pPr>
            <w:r>
              <w:t>94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BF5C34" w14:textId="6F997340" w:rsidR="2EC97E11" w:rsidRDefault="2EC97E11" w:rsidP="2EC97E11">
            <w:pPr>
              <w:spacing w:after="0" w:line="300" w:lineRule="auto"/>
            </w:pPr>
            <w:r>
              <w:t>Cafeteira Elétrica, Material: Inox, Capacidade: 1,1 L, Voltagem: 110/220 V, Potência: 700 W.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87CBD2" w14:textId="1CF9A47B" w:rsidR="2EC97E11" w:rsidRDefault="2EC97E11" w:rsidP="2EC97E11">
            <w:pPr>
              <w:spacing w:after="0" w:line="300" w:lineRule="auto"/>
              <w:jc w:val="right"/>
            </w:pPr>
            <w:r>
              <w:t>619776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52612F" w14:textId="76035237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6EBA0D" w14:textId="21D3E197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B43D7C" w14:textId="7A855041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ACF4B1" w14:textId="4A3B3881" w:rsidR="2EC97E11" w:rsidRDefault="2EC97E11" w:rsidP="2EC97E11">
            <w:pPr>
              <w:spacing w:after="0" w:line="300" w:lineRule="auto"/>
              <w:jc w:val="right"/>
            </w:pPr>
            <w:r>
              <w:t>R$ 185,74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DF49F6" w14:textId="6321220D" w:rsidR="2EC97E11" w:rsidRDefault="2EC97E11" w:rsidP="2EC97E11">
            <w:pPr>
              <w:spacing w:after="0" w:line="300" w:lineRule="auto"/>
              <w:jc w:val="right"/>
            </w:pPr>
            <w:r>
              <w:t>R$ 371,48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217CB96" w14:textId="39F511B9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19CCFCB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B7828F6" w14:textId="1BCA4685" w:rsidR="2EC97E11" w:rsidRDefault="2EC97E11" w:rsidP="2EC97E11">
            <w:pPr>
              <w:spacing w:after="0" w:line="300" w:lineRule="auto"/>
              <w:jc w:val="right"/>
            </w:pPr>
            <w:r>
              <w:t>95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FE05F0" w14:textId="697CEDF8" w:rsidR="2EC97E11" w:rsidRDefault="2EC97E11" w:rsidP="2EC97E11">
            <w:pPr>
              <w:spacing w:after="0" w:line="300" w:lineRule="auto"/>
            </w:pPr>
            <w:r>
              <w:t>Fritadeira, Material Estrutura: Aço Inoxidável, Potência: 1.800 W, Tensão de Alimentação: 110/220 V, Temperatura: 80 a 200 °C, Capacidade: 12 L, Características Adicionais: 2 Assadeiras Rasas e 1 Cesto Antiaderente.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7A5E59" w14:textId="3079A1A7" w:rsidR="2EC97E11" w:rsidRDefault="2EC97E11" w:rsidP="2EC97E11">
            <w:pPr>
              <w:spacing w:after="0" w:line="300" w:lineRule="auto"/>
              <w:jc w:val="right"/>
            </w:pPr>
            <w:r>
              <w:t>608434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78C8B1" w14:textId="3315E0CE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593471" w14:textId="7C35DA33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31DE84" w14:textId="5C4BECD0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04EFC8" w14:textId="1AE804EB" w:rsidR="2EC97E11" w:rsidRDefault="2EC97E11" w:rsidP="2EC97E11">
            <w:pPr>
              <w:spacing w:after="0" w:line="300" w:lineRule="auto"/>
              <w:jc w:val="right"/>
            </w:pPr>
            <w:r>
              <w:t>R$ 551,32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9F946A" w14:textId="71CFF192" w:rsidR="2EC97E11" w:rsidRDefault="2EC97E11" w:rsidP="2EC97E11">
            <w:pPr>
              <w:spacing w:after="0" w:line="300" w:lineRule="auto"/>
              <w:jc w:val="right"/>
            </w:pPr>
            <w:r>
              <w:t>R$ 1.102,64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7E9959" w14:textId="006524C7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  <w:tr w:rsidR="2EC97E11" w14:paraId="67A897B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00C23D" w14:textId="07F70CDE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96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546C76" w14:textId="27A763E5" w:rsidR="2EC97E11" w:rsidRDefault="2EC97E11" w:rsidP="2EC97E11">
            <w:pPr>
              <w:spacing w:after="0" w:line="300" w:lineRule="auto"/>
            </w:pPr>
            <w:r>
              <w:t>Sanduicheira, Material: Aço Inoxidável, Tensão: 110 V, Potência: 850 W, Características Adicionais: Chapas Revestidas com Teflon, Tipo: Grill.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31146F" w14:textId="1FB850A8" w:rsidR="2EC97E11" w:rsidRDefault="2EC97E11" w:rsidP="2EC97E11">
            <w:pPr>
              <w:spacing w:after="0" w:line="300" w:lineRule="auto"/>
              <w:jc w:val="right"/>
            </w:pPr>
            <w:r>
              <w:t>601739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5D63A1C" w14:textId="1CCA1EBF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B14951" w14:textId="6D587E1C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110B09" w14:textId="76747251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CDF6D9" w14:textId="02AB62C0" w:rsidR="2EC97E11" w:rsidRDefault="2EC97E11" w:rsidP="2EC97E11">
            <w:pPr>
              <w:spacing w:after="0" w:line="300" w:lineRule="auto"/>
              <w:jc w:val="right"/>
            </w:pPr>
            <w:r>
              <w:t>R$ 178,94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C946A1" w14:textId="4D7166F4" w:rsidR="2EC97E11" w:rsidRDefault="2EC97E11" w:rsidP="2EC97E11">
            <w:pPr>
              <w:spacing w:after="0" w:line="300" w:lineRule="auto"/>
              <w:jc w:val="right"/>
            </w:pPr>
            <w:r>
              <w:t>R$ 357,88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87D197" w14:textId="11706E61" w:rsidR="2EC97E11" w:rsidRDefault="2EC97E11" w:rsidP="2EC97E11">
            <w:pPr>
              <w:spacing w:after="0" w:line="300" w:lineRule="auto"/>
              <w:jc w:val="center"/>
            </w:pPr>
            <w:r>
              <w:t>Grupo 2</w:t>
            </w:r>
          </w:p>
        </w:tc>
      </w:tr>
    </w:tbl>
    <w:p w14:paraId="3EAAA9FD" w14:textId="1DF61B20" w:rsidR="2EC97E11" w:rsidRDefault="2EC97E11"/>
    <w:p w14:paraId="3A4AB419" w14:textId="4FB89ACF" w:rsidR="2EC97E11" w:rsidRDefault="36903DE8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3 – EQUIPAMENTOS DE PREPARO INDUSTRIAL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22"/>
        <w:gridCol w:w="1746"/>
        <w:gridCol w:w="1159"/>
        <w:gridCol w:w="1132"/>
        <w:gridCol w:w="823"/>
        <w:gridCol w:w="873"/>
        <w:gridCol w:w="1130"/>
        <w:gridCol w:w="1214"/>
        <w:gridCol w:w="955"/>
      </w:tblGrid>
      <w:tr w:rsidR="2EC97E11" w14:paraId="0B88FE4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944BA1F" w14:textId="49D927A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4BA25CA" w14:textId="3F85DD6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7DA87F1" w14:textId="4C9510E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4DB2F7B" w14:textId="3DCC4AF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893137B" w14:textId="1CF7B70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FBBD49A" w14:textId="7852975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6156FD4" w14:textId="60864B1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BD2DDE2" w14:textId="0E9B931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780745E" w14:textId="0E39A06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7288DC7D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090AB2" w14:textId="1E4293B0" w:rsidR="2EC97E11" w:rsidRDefault="2EC97E11" w:rsidP="2EC97E11">
            <w:pPr>
              <w:spacing w:after="0" w:line="300" w:lineRule="auto"/>
              <w:jc w:val="right"/>
            </w:pPr>
            <w:r>
              <w:t>49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8C97FD6" w14:textId="0E8CC5E1" w:rsidR="2EC97E11" w:rsidRDefault="2EC97E11" w:rsidP="2EC97E11">
            <w:pPr>
              <w:spacing w:after="0" w:line="300" w:lineRule="auto"/>
            </w:pPr>
            <w:r>
              <w:t>Fogão Industrial, Material: Aço Inoxidável, Funcionamento: Gás, Tipo de Acendimento: Manual, Tipo de Uso: Cozinhar e Assar Alimentos, Características Adicionais: 3 Queimadores Duplos e 3 Queimadores Simples, Quantidade de Bocas: 6.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BF3C15" w14:textId="3DB26575" w:rsidR="2EC97E11" w:rsidRDefault="2EC97E11" w:rsidP="2EC97E11">
            <w:pPr>
              <w:spacing w:after="0" w:line="300" w:lineRule="auto"/>
              <w:jc w:val="right"/>
            </w:pPr>
            <w:r>
              <w:t>620331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9EB9CA" w14:textId="6778D9C7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2606E2" w14:textId="48E4F74C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336AC4" w14:textId="2BB60BF0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097E53" w14:textId="5A627F82" w:rsidR="2EC97E11" w:rsidRDefault="2EC97E11" w:rsidP="2EC97E11">
            <w:pPr>
              <w:spacing w:after="0" w:line="300" w:lineRule="auto"/>
              <w:jc w:val="right"/>
            </w:pPr>
            <w:r>
              <w:t>R$ 1.800,09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AD1E49" w14:textId="60CFC081" w:rsidR="2EC97E11" w:rsidRDefault="2EC97E11" w:rsidP="2EC97E11">
            <w:pPr>
              <w:spacing w:after="0" w:line="300" w:lineRule="auto"/>
              <w:jc w:val="right"/>
            </w:pPr>
            <w:r>
              <w:t>R$ 1.800,09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063172" w14:textId="648AFA28" w:rsidR="2EC97E11" w:rsidRDefault="2EC97E11" w:rsidP="2EC97E11">
            <w:pPr>
              <w:spacing w:after="0" w:line="300" w:lineRule="auto"/>
              <w:jc w:val="center"/>
            </w:pPr>
            <w:r>
              <w:t>Grupo 3</w:t>
            </w:r>
          </w:p>
        </w:tc>
      </w:tr>
      <w:tr w:rsidR="2EC97E11" w14:paraId="744572D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41AD52" w14:textId="3BED5950" w:rsidR="2EC97E11" w:rsidRDefault="2EC97E11" w:rsidP="2EC97E11">
            <w:pPr>
              <w:spacing w:after="0" w:line="300" w:lineRule="auto"/>
              <w:jc w:val="right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39E1A8" w14:textId="71FCCFC8" w:rsidR="2EC97E11" w:rsidRDefault="2EC97E11" w:rsidP="2EC97E11">
            <w:pPr>
              <w:spacing w:after="0" w:line="300" w:lineRule="auto"/>
            </w:pPr>
            <w:r>
              <w:t xml:space="preserve">Fogão Elétrico, Material: Aço Inoxidável, Potência: 2.000 W, Voltagem: 110/127 V, Componentes: 2 Acendedores, 9 </w:t>
            </w:r>
            <w:r>
              <w:lastRenderedPageBreak/>
              <w:t>Níveis de Temperatura, Uso: Doméstico.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97319C8" w14:textId="67625873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607297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5CF154" w14:textId="60DA488F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AF7E80" w14:textId="55DCE141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2DDE31" w14:textId="36F35023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0F63E6" w14:textId="298422A8" w:rsidR="2EC97E11" w:rsidRDefault="2EC97E11" w:rsidP="2EC97E11">
            <w:pPr>
              <w:spacing w:after="0" w:line="300" w:lineRule="auto"/>
              <w:jc w:val="right"/>
            </w:pPr>
            <w:r>
              <w:t>R$ 218,83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1D3036" w14:textId="105E1D0C" w:rsidR="2EC97E11" w:rsidRDefault="2EC97E11" w:rsidP="2EC97E11">
            <w:pPr>
              <w:spacing w:after="0" w:line="300" w:lineRule="auto"/>
              <w:jc w:val="right"/>
            </w:pPr>
            <w:r>
              <w:t>R$ 218,83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D7C3F7" w14:textId="47216394" w:rsidR="2EC97E11" w:rsidRDefault="2EC97E11" w:rsidP="2EC97E11">
            <w:pPr>
              <w:spacing w:after="0" w:line="300" w:lineRule="auto"/>
              <w:jc w:val="center"/>
            </w:pPr>
            <w:r>
              <w:t>Grupo 3</w:t>
            </w:r>
          </w:p>
        </w:tc>
      </w:tr>
      <w:tr w:rsidR="2EC97E11" w14:paraId="71ED341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EAA00B" w14:textId="5A9822E0" w:rsidR="2EC97E11" w:rsidRDefault="2EC97E11" w:rsidP="2EC97E11">
            <w:pPr>
              <w:spacing w:after="0" w:line="300" w:lineRule="auto"/>
              <w:jc w:val="right"/>
            </w:pPr>
            <w:r>
              <w:t>98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8F717F0" w14:textId="0DEF7571" w:rsidR="2EC97E11" w:rsidRDefault="2EC97E11" w:rsidP="2EC97E11">
            <w:pPr>
              <w:spacing w:after="0" w:line="300" w:lineRule="auto"/>
            </w:pPr>
            <w:r>
              <w:t>Fogão Industrial, Material: Aço Inoxidável, Funcionamento: Gás, Tipo de Acendimento: Manual, Tipo de Uso: Cozinhar e Assar Alimentos, Características Adicionais: 3 Queimadores Duplos e 3 Queimadores Simples, Quantidade de Bocas: 6.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8A27AC" w14:textId="1B7CBFD7" w:rsidR="2EC97E11" w:rsidRDefault="2EC97E11" w:rsidP="2EC97E11">
            <w:pPr>
              <w:spacing w:after="0" w:line="300" w:lineRule="auto"/>
              <w:jc w:val="right"/>
            </w:pPr>
            <w:r>
              <w:t>620331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C1E94C" w14:textId="2C4E04BD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54DECC" w14:textId="3AD80538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0E9E1B" w14:textId="66A8F404" w:rsidR="2EC97E11" w:rsidRDefault="2EC97E11" w:rsidP="2EC97E11">
            <w:pPr>
              <w:spacing w:after="0" w:line="300" w:lineRule="auto"/>
              <w:jc w:val="right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DD6E35" w14:textId="560B3768" w:rsidR="2EC97E11" w:rsidRDefault="2EC97E11" w:rsidP="2EC97E11">
            <w:pPr>
              <w:spacing w:after="0" w:line="300" w:lineRule="auto"/>
              <w:jc w:val="right"/>
            </w:pPr>
            <w:r>
              <w:t>R$ 3.315,46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912BBE" w14:textId="67B933D5" w:rsidR="2EC97E11" w:rsidRDefault="2EC97E11" w:rsidP="2EC97E11">
            <w:pPr>
              <w:spacing w:after="0" w:line="300" w:lineRule="auto"/>
              <w:jc w:val="right"/>
            </w:pPr>
            <w:r>
              <w:t>R$ 3.315,46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890F01" w14:textId="5C9BB423" w:rsidR="2EC97E11" w:rsidRDefault="2EC97E11" w:rsidP="2EC97E11">
            <w:pPr>
              <w:spacing w:after="0" w:line="300" w:lineRule="auto"/>
              <w:jc w:val="center"/>
            </w:pPr>
            <w:r>
              <w:t>Grupo 3</w:t>
            </w:r>
          </w:p>
        </w:tc>
      </w:tr>
    </w:tbl>
    <w:p w14:paraId="17B6D449" w14:textId="28E9FD42" w:rsidR="2EC97E11" w:rsidRDefault="2EC97E11"/>
    <w:p w14:paraId="7A0EBE39" w14:textId="4FACDE46" w:rsidR="1A6F1BE1" w:rsidRDefault="1A6F1BE1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4 – HIDRATAÇÃO E ÁGUA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48"/>
        <w:gridCol w:w="1606"/>
        <w:gridCol w:w="1171"/>
        <w:gridCol w:w="1145"/>
        <w:gridCol w:w="848"/>
        <w:gridCol w:w="896"/>
        <w:gridCol w:w="1142"/>
        <w:gridCol w:w="1223"/>
        <w:gridCol w:w="975"/>
      </w:tblGrid>
      <w:tr w:rsidR="2EC97E11" w14:paraId="7EDD3D1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12DF3E6" w14:textId="55E0D43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2AEE0D3" w14:textId="0338E18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CDC0F1D" w14:textId="7B769B3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3192D0" w14:textId="7FD2A66C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39D0D28" w14:textId="40995E2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6C0B8DF" w14:textId="0EA16E4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0B98AE5" w14:textId="3549E88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B4CC22B" w14:textId="59477A8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0634E05" w14:textId="62F551A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637B52B5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751DDC" w14:textId="3172CA42" w:rsidR="2EC97E11" w:rsidRDefault="2EC97E11" w:rsidP="2EC97E11">
            <w:pPr>
              <w:spacing w:after="0" w:line="300" w:lineRule="auto"/>
              <w:jc w:val="right"/>
            </w:pPr>
            <w:r>
              <w:t>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D9BC91" w14:textId="2E138F4E" w:rsidR="2EC97E11" w:rsidRDefault="2EC97E11" w:rsidP="2EC97E11">
            <w:pPr>
              <w:spacing w:after="0" w:line="300" w:lineRule="auto"/>
            </w:pPr>
            <w:r>
              <w:t>Bebedouro de Água para Garrafão, Material: Aço Carbono, Acabamento Externo: Pintura Epóxi, Capacidade: 20 L, Voltagem: 110/220 V, Saídas de Água: Natural e Gelada.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4D1A42" w14:textId="2DEBB4DD" w:rsidR="2EC97E11" w:rsidRDefault="2EC97E11" w:rsidP="2EC97E11">
            <w:pPr>
              <w:spacing w:after="0" w:line="300" w:lineRule="auto"/>
              <w:jc w:val="right"/>
            </w:pPr>
            <w:r>
              <w:t>328593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B4269D" w14:textId="7924A162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A6B45C6" w14:textId="5C56BEAE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42FF5D" w14:textId="35E46664" w:rsidR="2EC97E11" w:rsidRDefault="2EC97E11" w:rsidP="2EC97E11">
            <w:pPr>
              <w:spacing w:after="0" w:line="300" w:lineRule="auto"/>
              <w:jc w:val="right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E5BB5C" w14:textId="6260315F" w:rsidR="2EC97E11" w:rsidRDefault="2EC97E11" w:rsidP="2EC97E11">
            <w:pPr>
              <w:spacing w:after="0" w:line="300" w:lineRule="auto"/>
              <w:jc w:val="right"/>
            </w:pPr>
            <w:r>
              <w:t>R$ 857,48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B004A3" w14:textId="496F9A07" w:rsidR="2EC97E11" w:rsidRDefault="2EC97E11" w:rsidP="2EC97E11">
            <w:pPr>
              <w:spacing w:after="0" w:line="300" w:lineRule="auto"/>
              <w:jc w:val="right"/>
            </w:pPr>
            <w:r>
              <w:t>R$ 2.572,44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16C94D" w14:textId="07CC9BDC" w:rsidR="2EC97E11" w:rsidRDefault="2EC97E11" w:rsidP="2EC97E11">
            <w:pPr>
              <w:spacing w:after="0" w:line="300" w:lineRule="auto"/>
              <w:jc w:val="center"/>
            </w:pPr>
            <w:r>
              <w:t>Grupo 4</w:t>
            </w:r>
          </w:p>
        </w:tc>
      </w:tr>
      <w:tr w:rsidR="2EC97E11" w14:paraId="06AC973C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2360B4" w14:textId="3A4B10AD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47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7890B0" w14:textId="509F846E" w:rsidR="2EC97E11" w:rsidRDefault="2EC97E11" w:rsidP="2EC97E11">
            <w:pPr>
              <w:spacing w:after="0" w:line="300" w:lineRule="auto"/>
            </w:pPr>
            <w:r>
              <w:t>Bebedouro de Água para Garrafão, Material: Aço Carbono, Acabamento Externo: Pintura Epóxi, Capacidade: 20 L, Voltagem: 110/220 V, Saídas de Água: Natural e Gelada.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486904" w14:textId="160CE61E" w:rsidR="2EC97E11" w:rsidRDefault="2EC97E11" w:rsidP="2EC97E11">
            <w:pPr>
              <w:spacing w:after="0" w:line="300" w:lineRule="auto"/>
              <w:jc w:val="right"/>
            </w:pPr>
            <w:r>
              <w:t>328593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1D5AC3" w14:textId="0E436F54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BDE592" w14:textId="1B2E9EEF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3311A48" w14:textId="4F401974" w:rsidR="2EC97E11" w:rsidRDefault="2EC97E11" w:rsidP="2EC97E1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7ACE4D" w14:textId="2E85B2C6" w:rsidR="2EC97E11" w:rsidRDefault="2EC97E11" w:rsidP="2EC97E11">
            <w:pPr>
              <w:spacing w:after="0" w:line="300" w:lineRule="auto"/>
              <w:jc w:val="right"/>
            </w:pPr>
            <w:r>
              <w:t>R$ 1.022,97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26938F" w14:textId="697B5A49" w:rsidR="2EC97E11" w:rsidRDefault="2EC97E11" w:rsidP="2EC97E11">
            <w:pPr>
              <w:spacing w:after="0" w:line="300" w:lineRule="auto"/>
              <w:jc w:val="right"/>
            </w:pPr>
            <w:r>
              <w:t>R$ 5.114,83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AB39F1" w14:textId="3C7EC7A9" w:rsidR="2EC97E11" w:rsidRDefault="2EC97E11" w:rsidP="2EC97E11">
            <w:pPr>
              <w:spacing w:after="0" w:line="300" w:lineRule="auto"/>
              <w:jc w:val="center"/>
            </w:pPr>
            <w:r>
              <w:t>Grupo 4</w:t>
            </w:r>
          </w:p>
        </w:tc>
      </w:tr>
      <w:tr w:rsidR="2EC97E11" w14:paraId="270F4915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92032A" w14:textId="604508C7" w:rsidR="2EC97E11" w:rsidRDefault="2EC97E11" w:rsidP="2EC97E11">
            <w:pPr>
              <w:spacing w:after="0" w:line="300" w:lineRule="auto"/>
              <w:jc w:val="right"/>
            </w:pPr>
            <w:r>
              <w:t>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7D1793" w14:textId="17679E55" w:rsidR="2EC97E11" w:rsidRDefault="2EC97E11" w:rsidP="2EC97E11">
            <w:pPr>
              <w:spacing w:after="0" w:line="300" w:lineRule="auto"/>
            </w:pPr>
            <w:r>
              <w:t>Aparelho Purificador de Água, Peso Aproximado: 11 kg, Voltagem: 127 V, Largura: 25 cm, Profundidade: 41 cm, Capacidade do Reservatório: 1,5 L, Características Adicionais: Temperatura média da água na saída de 4 °C.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FB2E0D" w14:textId="2DBA536C" w:rsidR="2EC97E11" w:rsidRDefault="2EC97E11" w:rsidP="2EC97E11">
            <w:pPr>
              <w:spacing w:after="0" w:line="300" w:lineRule="auto"/>
              <w:jc w:val="right"/>
            </w:pPr>
            <w:r>
              <w:t>317309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336BA6C" w14:textId="710248E4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3D1F49" w14:textId="76848B31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1D8CA6" w14:textId="20FFE1F8" w:rsidR="2EC97E11" w:rsidRDefault="2EC97E11" w:rsidP="2EC97E11">
            <w:pPr>
              <w:spacing w:after="0" w:line="300" w:lineRule="auto"/>
              <w:jc w:val="right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F07191" w14:textId="502BFD60" w:rsidR="2EC97E11" w:rsidRDefault="2EC97E11" w:rsidP="2EC97E11">
            <w:pPr>
              <w:spacing w:after="0" w:line="300" w:lineRule="auto"/>
              <w:jc w:val="right"/>
            </w:pPr>
            <w:r>
              <w:t>R$ 973,42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42F50F" w14:textId="290E3C1C" w:rsidR="2EC97E11" w:rsidRDefault="2EC97E11" w:rsidP="2EC97E11">
            <w:pPr>
              <w:spacing w:after="0" w:line="300" w:lineRule="auto"/>
              <w:jc w:val="right"/>
            </w:pPr>
            <w:r>
              <w:t>R$ 1.946,83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A12A9C" w14:textId="35383E37" w:rsidR="2EC97E11" w:rsidRDefault="2EC97E11" w:rsidP="2EC97E11">
            <w:pPr>
              <w:spacing w:after="0" w:line="300" w:lineRule="auto"/>
              <w:jc w:val="center"/>
            </w:pPr>
            <w:r>
              <w:t>Grupo 4</w:t>
            </w:r>
          </w:p>
        </w:tc>
      </w:tr>
      <w:tr w:rsidR="2EC97E11" w14:paraId="78965EA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019909" w14:textId="3EF14986" w:rsidR="2EC97E11" w:rsidRDefault="2EC97E11" w:rsidP="2EC97E11">
            <w:pPr>
              <w:spacing w:after="0" w:line="300" w:lineRule="auto"/>
              <w:jc w:val="right"/>
            </w:pPr>
            <w:r>
              <w:t>78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6BBB76" w14:textId="33F5658B" w:rsidR="2EC97E11" w:rsidRDefault="2EC97E11" w:rsidP="2EC97E11">
            <w:pPr>
              <w:spacing w:after="0" w:line="300" w:lineRule="auto"/>
            </w:pPr>
            <w:r>
              <w:t xml:space="preserve">Bebedouro de Água para Garrafão, Material: Aço Carbono, Acabamento Externo: Pintura Epóxi, Capacidade: 20 L, Voltagem: </w:t>
            </w:r>
            <w:r>
              <w:lastRenderedPageBreak/>
              <w:t>110/220 V, Saídas de Água: Natural e Gelada.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671C09" w14:textId="087D036A" w:rsidR="2EC97E11" w:rsidRDefault="2EC97E11" w:rsidP="2EC97E11">
            <w:pPr>
              <w:spacing w:after="0" w:line="300" w:lineRule="auto"/>
              <w:jc w:val="right"/>
            </w:pPr>
            <w:r>
              <w:lastRenderedPageBreak/>
              <w:t>328593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569BB69" w14:textId="247CA9C1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E101E5A" w14:textId="6A664A28" w:rsidR="2EC97E11" w:rsidRDefault="2EC97E11" w:rsidP="2EC97E11">
            <w:pPr>
              <w:spacing w:after="0" w:line="300" w:lineRule="auto"/>
              <w:jc w:val="right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EBCA53" w14:textId="12A3A776" w:rsidR="2EC97E11" w:rsidRDefault="2EC97E11" w:rsidP="2EC97E11">
            <w:pPr>
              <w:spacing w:after="0" w:line="300" w:lineRule="auto"/>
              <w:jc w:val="right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353B51" w14:textId="30040855" w:rsidR="2EC97E11" w:rsidRDefault="2EC97E11" w:rsidP="2EC97E11">
            <w:pPr>
              <w:spacing w:after="0" w:line="300" w:lineRule="auto"/>
              <w:jc w:val="right"/>
            </w:pPr>
            <w:r>
              <w:t>R$ 763,77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EC8A4E" w14:textId="26F0015B" w:rsidR="2EC97E11" w:rsidRDefault="2EC97E11" w:rsidP="2EC97E11">
            <w:pPr>
              <w:spacing w:after="0" w:line="300" w:lineRule="auto"/>
              <w:jc w:val="right"/>
            </w:pPr>
            <w:r>
              <w:t>R$ 9.165,20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DE6C98" w14:textId="20DC447F" w:rsidR="2EC97E11" w:rsidRDefault="2EC97E11" w:rsidP="2EC97E11">
            <w:pPr>
              <w:spacing w:after="0" w:line="300" w:lineRule="auto"/>
              <w:jc w:val="center"/>
            </w:pPr>
            <w:r>
              <w:t>Grupo 4</w:t>
            </w:r>
          </w:p>
        </w:tc>
      </w:tr>
      <w:tr w:rsidR="2EC97E11" w14:paraId="1F81294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1FEFD5" w14:textId="6768D580" w:rsidR="2EC97E11" w:rsidRDefault="2EC97E11" w:rsidP="2EC97E11">
            <w:pPr>
              <w:spacing w:after="0" w:line="300" w:lineRule="auto"/>
              <w:jc w:val="right"/>
            </w:pPr>
            <w:r>
              <w:t>97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5CFF39" w14:textId="040E3C90" w:rsidR="2EC97E11" w:rsidRDefault="2EC97E11" w:rsidP="2EC97E11">
            <w:pPr>
              <w:spacing w:after="0" w:line="300" w:lineRule="auto"/>
            </w:pPr>
            <w:r>
              <w:t>Bebedouro de Água para Garrafão, Material: Aço Carbono, Acabamento Externo: Pintura Epóxi, Capacidade: 20 L, Voltagem: 110/220 V, Saídas de Água: Natural e Gelada.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E54C874" w14:textId="1EA5D762" w:rsidR="2EC97E11" w:rsidRDefault="2EC97E11" w:rsidP="2EC97E11">
            <w:pPr>
              <w:spacing w:after="0" w:line="300" w:lineRule="auto"/>
              <w:jc w:val="right"/>
            </w:pPr>
            <w:r>
              <w:t>328593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911A6F" w14:textId="041B527F" w:rsidR="2EC97E11" w:rsidRDefault="2EC97E11" w:rsidP="2EC97E1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652C58" w14:textId="4F806F50" w:rsidR="2EC97E11" w:rsidRDefault="2EC97E11" w:rsidP="2EC97E11">
            <w:pPr>
              <w:spacing w:after="0" w:line="300" w:lineRule="auto"/>
              <w:jc w:val="right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7D663D7" w14:textId="641DC5E1" w:rsidR="2EC97E11" w:rsidRDefault="2EC97E11" w:rsidP="2EC97E11">
            <w:pPr>
              <w:spacing w:after="0" w:line="300" w:lineRule="auto"/>
              <w:jc w:val="right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7705AB" w14:textId="428F3C14" w:rsidR="2EC97E11" w:rsidRDefault="2EC97E11" w:rsidP="2EC97E11">
            <w:pPr>
              <w:spacing w:after="0" w:line="300" w:lineRule="auto"/>
              <w:jc w:val="right"/>
            </w:pPr>
            <w:r>
              <w:t>R$ 926,02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44700A" w14:textId="0A3EB078" w:rsidR="2EC97E11" w:rsidRDefault="2EC97E11" w:rsidP="2EC97E11">
            <w:pPr>
              <w:spacing w:after="0" w:line="300" w:lineRule="auto"/>
              <w:jc w:val="right"/>
            </w:pPr>
            <w:r>
              <w:t>R$ 13.890,30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20CA336" w14:textId="684ADCFE" w:rsidR="2EC97E11" w:rsidRDefault="2EC97E11" w:rsidP="2EC97E11">
            <w:pPr>
              <w:spacing w:after="0" w:line="300" w:lineRule="auto"/>
              <w:jc w:val="center"/>
            </w:pPr>
            <w:r>
              <w:t>Grupo 4</w:t>
            </w:r>
          </w:p>
        </w:tc>
      </w:tr>
    </w:tbl>
    <w:p w14:paraId="1B0574E9" w14:textId="21A2B94F" w:rsidR="2EC97E11" w:rsidRDefault="2EC97E11" w:rsidP="2EC97E11">
      <w:pPr>
        <w:rPr>
          <w:rStyle w:val="Ttulo1Char"/>
        </w:rPr>
      </w:pPr>
    </w:p>
    <w:p w14:paraId="4DAE93AE" w14:textId="5E543C7C" w:rsidR="151B1A2C" w:rsidRPr="00CF0497" w:rsidRDefault="2FD1075D" w:rsidP="00CF0497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2EC97E11">
        <w:rPr>
          <w:rStyle w:val="Ttulo1Char"/>
        </w:rPr>
        <w:t>GRUPO 5 – CLIMATIZAÇÃO E VENTILAÇÃO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99"/>
        <w:gridCol w:w="2109"/>
        <w:gridCol w:w="1213"/>
        <w:gridCol w:w="1091"/>
        <w:gridCol w:w="749"/>
        <w:gridCol w:w="788"/>
        <w:gridCol w:w="1187"/>
        <w:gridCol w:w="1164"/>
        <w:gridCol w:w="854"/>
      </w:tblGrid>
      <w:tr w:rsidR="2EC97E11" w14:paraId="6EDCBEA3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B363335" w14:textId="515FD04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2B285CF" w14:textId="5065C27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4594661" w14:textId="3619B05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E3512B9" w14:textId="1ADCE08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FB571AB" w14:textId="29AF933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B8A0417" w14:textId="1D95FA0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BB8407F" w14:textId="0F9B03B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59F664C" w14:textId="52F95B3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FF4C849" w14:textId="3AC3149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53643D26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25F7A9" w14:textId="0A23393A" w:rsidR="2EC97E11" w:rsidRDefault="2EC97E11" w:rsidP="2EC97E11">
            <w:pPr>
              <w:spacing w:after="0" w:line="300" w:lineRule="auto"/>
            </w:pPr>
            <w:r>
              <w:t>9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480ADD" w14:textId="03DA2AE5" w:rsidR="2EC97E11" w:rsidRDefault="2EC97E11" w:rsidP="2EC97E11">
            <w:pPr>
              <w:spacing w:after="0" w:line="300" w:lineRule="auto"/>
            </w:pPr>
            <w:r>
              <w:t>Aparelho Ar Condicionado, Tipo: Split, Modelo: Cassete 4 Vias Inverter, Capacidade de Refrigeração: 36.000 BTU, Tensão: 220 V, Características Adicionais: Controle Remoto, Bomba de Dreno.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1E00A2" w14:textId="3E62161D" w:rsidR="2EC97E11" w:rsidRDefault="2EC97E11" w:rsidP="2EC97E11">
            <w:pPr>
              <w:spacing w:after="0" w:line="300" w:lineRule="auto"/>
            </w:pPr>
            <w:r>
              <w:t>458221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35A904E" w14:textId="312F721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93B672" w14:textId="51202B29" w:rsidR="2EC97E11" w:rsidRDefault="2EC97E11" w:rsidP="2EC97E11">
            <w:pPr>
              <w:spacing w:after="0" w:line="300" w:lineRule="auto"/>
            </w:pPr>
            <w:r>
              <w:t>8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7069EB" w14:textId="3EFEFEA0" w:rsidR="2EC97E11" w:rsidRDefault="2EC97E11" w:rsidP="2EC97E11">
            <w:pPr>
              <w:spacing w:after="0" w:line="300" w:lineRule="auto"/>
            </w:pPr>
            <w:r>
              <w:t>8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9B187C" w14:textId="67AD3DAC" w:rsidR="2EC97E11" w:rsidRDefault="2EC97E11" w:rsidP="2EC97E11">
            <w:pPr>
              <w:spacing w:after="0" w:line="300" w:lineRule="auto"/>
            </w:pPr>
            <w:r>
              <w:t>R$ 9.334,60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A51B7C" w14:textId="5EC434CE" w:rsidR="2EC97E11" w:rsidRDefault="2EC97E11" w:rsidP="2EC97E11">
            <w:pPr>
              <w:spacing w:after="0" w:line="300" w:lineRule="auto"/>
            </w:pPr>
            <w:r>
              <w:t>R$ 74.676,80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A10A96" w14:textId="61014AAA" w:rsidR="2EC97E11" w:rsidRDefault="2EC97E11" w:rsidP="2EC97E11">
            <w:pPr>
              <w:spacing w:after="0" w:line="300" w:lineRule="auto"/>
            </w:pPr>
            <w:r>
              <w:t>Grupo 5</w:t>
            </w:r>
          </w:p>
        </w:tc>
      </w:tr>
      <w:tr w:rsidR="2EC97E11" w14:paraId="77A98F26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B03E82" w14:textId="089C0E9C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584D62" w14:textId="168FED9E" w:rsidR="2EC97E11" w:rsidRDefault="2EC97E11" w:rsidP="2EC97E11">
            <w:pPr>
              <w:spacing w:after="0" w:line="300" w:lineRule="auto"/>
            </w:pPr>
            <w:r>
              <w:t xml:space="preserve">Aparelho Ar Condicionado, Tipo: Split Cassete, Capacidade de Refrigeração: 60.000 BTU/H, </w:t>
            </w:r>
            <w:r>
              <w:lastRenderedPageBreak/>
              <w:t>Tensão: 110/220 V, Características Adicionais: Controle Remoto, Ciclo Reverso (Quente/Frio).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518DAE" w14:textId="24C41C6B" w:rsidR="2EC97E11" w:rsidRDefault="2EC97E11" w:rsidP="2EC97E11">
            <w:pPr>
              <w:spacing w:after="0" w:line="300" w:lineRule="auto"/>
            </w:pPr>
            <w:r>
              <w:lastRenderedPageBreak/>
              <w:t>239608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FE181F" w14:textId="67ADD10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5EA6DC" w14:textId="1500E896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A2CF4E7" w14:textId="58885528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E8BCD5" w14:textId="5B982EDD" w:rsidR="2EC97E11" w:rsidRDefault="2EC97E11" w:rsidP="2EC97E11">
            <w:pPr>
              <w:spacing w:after="0" w:line="300" w:lineRule="auto"/>
            </w:pPr>
            <w:r>
              <w:t>R$ 13.142,95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48BFCB" w14:textId="7B28359E" w:rsidR="2EC97E11" w:rsidRDefault="2EC97E11" w:rsidP="2EC97E11">
            <w:pPr>
              <w:spacing w:after="0" w:line="300" w:lineRule="auto"/>
            </w:pPr>
            <w:r>
              <w:t>R$ 39.428,35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545608" w14:textId="41D26031" w:rsidR="2EC97E11" w:rsidRDefault="2EC97E11" w:rsidP="2EC97E11">
            <w:pPr>
              <w:spacing w:after="0" w:line="300" w:lineRule="auto"/>
            </w:pPr>
            <w:r>
              <w:t>Grupo 5</w:t>
            </w:r>
          </w:p>
        </w:tc>
      </w:tr>
      <w:tr w:rsidR="2EC97E11" w14:paraId="7A6ADCAC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54D0956" w14:textId="16856226" w:rsidR="2EC97E11" w:rsidRDefault="2EC97E11" w:rsidP="2EC97E11">
            <w:pPr>
              <w:spacing w:after="0" w:line="300" w:lineRule="auto"/>
            </w:pPr>
            <w:r>
              <w:t>55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9585B1" w14:textId="125FFB08" w:rsidR="2EC97E11" w:rsidRDefault="2EC97E11" w:rsidP="2EC97E11">
            <w:pPr>
              <w:spacing w:after="0" w:line="300" w:lineRule="auto"/>
            </w:pPr>
            <w:r>
              <w:t>Aparelho Ar Condicionado, Tipo: Split, Modelo: Split Inverter, Capacidade de Refrigeração: 12.000 BTU, Tensão: 110/220 V, Características Adicionais: Controle Remoto, Display Digital, Timer, Selo Procel.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F5D51AD" w14:textId="7189FA18" w:rsidR="2EC97E11" w:rsidRDefault="2EC97E11" w:rsidP="2EC97E11">
            <w:pPr>
              <w:spacing w:after="0" w:line="300" w:lineRule="auto"/>
            </w:pPr>
            <w:r>
              <w:t>440744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279151" w14:textId="3B8FECE8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F53A00" w14:textId="13A14DC3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F16F1A" w14:textId="0B9C3369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5EAC96" w14:textId="3395E998" w:rsidR="2EC97E11" w:rsidRDefault="2EC97E11" w:rsidP="2EC97E11">
            <w:pPr>
              <w:spacing w:after="0" w:line="300" w:lineRule="auto"/>
            </w:pPr>
            <w:r>
              <w:t>R$ 2.819,69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B90D15" w14:textId="3D60C9A5" w:rsidR="2EC97E11" w:rsidRDefault="2EC97E11" w:rsidP="2EC97E11">
            <w:pPr>
              <w:spacing w:after="0" w:line="300" w:lineRule="auto"/>
            </w:pPr>
            <w:r>
              <w:t>R$ 2.819,69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2390487" w14:textId="2439218F" w:rsidR="2EC97E11" w:rsidRDefault="2EC97E11" w:rsidP="2EC97E11">
            <w:pPr>
              <w:spacing w:after="0" w:line="300" w:lineRule="auto"/>
            </w:pPr>
            <w:r>
              <w:t>Grupo 5</w:t>
            </w:r>
          </w:p>
        </w:tc>
      </w:tr>
      <w:tr w:rsidR="2EC97E11" w14:paraId="67C947C6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C1B03A" w14:textId="2C1C6E4B" w:rsidR="2EC97E11" w:rsidRDefault="2EC97E11" w:rsidP="2EC97E11">
            <w:pPr>
              <w:spacing w:after="0" w:line="300" w:lineRule="auto"/>
            </w:pPr>
            <w:r>
              <w:t>99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D97726" w14:textId="153DF8C6" w:rsidR="2EC97E11" w:rsidRDefault="2EC97E11" w:rsidP="2EC97E11">
            <w:pPr>
              <w:spacing w:after="0" w:line="300" w:lineRule="auto"/>
            </w:pPr>
            <w:r>
              <w:t>Ventilador de Parede, Tipo: Parede, Potência do Motor: 200 W, Tensão: 110 V, Características Adicionais: 3 Velocidades, Oscilante, Grade de Proteção, Diâmetro: 60 cm.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C79297" w14:textId="50290533" w:rsidR="2EC97E11" w:rsidRDefault="2EC97E11" w:rsidP="2EC97E11">
            <w:pPr>
              <w:spacing w:after="0" w:line="300" w:lineRule="auto"/>
            </w:pPr>
            <w:r>
              <w:t>600705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38B195" w14:textId="6A59E1C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DECC3DE" w14:textId="4E598A1B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CC93F8" w14:textId="15CE2486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C2DBA4" w14:textId="5FF56A95" w:rsidR="2EC97E11" w:rsidRDefault="2EC97E11" w:rsidP="2EC97E11">
            <w:pPr>
              <w:spacing w:after="0" w:line="300" w:lineRule="auto"/>
            </w:pPr>
            <w:r>
              <w:t>R$ 294,30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FC1AA4" w14:textId="39099BF8" w:rsidR="2EC97E11" w:rsidRDefault="2EC97E11" w:rsidP="2EC97E11">
            <w:pPr>
              <w:spacing w:after="0" w:line="300" w:lineRule="auto"/>
            </w:pPr>
            <w:r>
              <w:t>R$ 2.943,00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F71BFF" w14:textId="110D4C47" w:rsidR="2EC97E11" w:rsidRDefault="2EC97E11" w:rsidP="2EC97E11">
            <w:pPr>
              <w:spacing w:after="0" w:line="300" w:lineRule="auto"/>
            </w:pPr>
            <w:r>
              <w:t>Grupo 5</w:t>
            </w:r>
          </w:p>
        </w:tc>
      </w:tr>
      <w:tr w:rsidR="2EC97E11" w14:paraId="7F34FDDB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4FB204" w14:textId="688AFF92" w:rsidR="2EC97E11" w:rsidRDefault="2EC97E11" w:rsidP="2EC97E11">
            <w:pPr>
              <w:spacing w:after="0" w:line="300" w:lineRule="auto"/>
            </w:pPr>
            <w:r>
              <w:t>100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E3BB56" w14:textId="2C146B6A" w:rsidR="2EC97E11" w:rsidRDefault="2EC97E11" w:rsidP="2EC97E11">
            <w:pPr>
              <w:spacing w:after="0" w:line="300" w:lineRule="auto"/>
            </w:pPr>
            <w:r>
              <w:t>Aparelho Ar Condicionado, Tipo: Split, Modelo: Split Inverter, Capacidade de Refrigeração: 12.000 BTU, Tensão: 110/220 V, Características Adicionais: Controle Remoto, Display Digital, Timer, Selo Procel.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B2D3CC" w14:textId="1BDDB998" w:rsidR="2EC97E11" w:rsidRDefault="2EC97E11" w:rsidP="2EC97E11">
            <w:pPr>
              <w:spacing w:after="0" w:line="300" w:lineRule="auto"/>
            </w:pPr>
            <w:r>
              <w:t>440744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BD420A" w14:textId="511B88EF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93232A" w14:textId="18655640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CA43E3" w14:textId="79365803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95B370" w14:textId="2E1340B7" w:rsidR="2EC97E11" w:rsidRDefault="2EC97E11" w:rsidP="2EC97E11">
            <w:pPr>
              <w:spacing w:after="0" w:line="300" w:lineRule="auto"/>
            </w:pPr>
            <w:r>
              <w:t>R$ 2.541,55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A83254" w14:textId="2CAB1F5D" w:rsidR="2EC97E11" w:rsidRDefault="2EC97E11" w:rsidP="2EC97E11">
            <w:pPr>
              <w:spacing w:after="0" w:line="300" w:lineRule="auto"/>
            </w:pPr>
            <w:r>
              <w:t>R$ 5.083,10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D8252C" w14:textId="3B3BFEED" w:rsidR="2EC97E11" w:rsidRDefault="2EC97E11" w:rsidP="2EC97E11">
            <w:pPr>
              <w:spacing w:after="0" w:line="300" w:lineRule="auto"/>
            </w:pPr>
            <w:r>
              <w:t>Grupo 5</w:t>
            </w:r>
          </w:p>
        </w:tc>
      </w:tr>
      <w:tr w:rsidR="2EC97E11" w14:paraId="798C943B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142EED" w14:textId="7B4981B1" w:rsidR="2EC97E11" w:rsidRDefault="2EC97E11" w:rsidP="2EC97E11">
            <w:pPr>
              <w:spacing w:after="0" w:line="300" w:lineRule="auto"/>
            </w:pPr>
            <w:r>
              <w:t>101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AD84923" w14:textId="40FC7E9E" w:rsidR="2EC97E11" w:rsidRDefault="2EC97E11" w:rsidP="2EC97E11">
            <w:pPr>
              <w:spacing w:after="0" w:line="300" w:lineRule="auto"/>
            </w:pPr>
            <w:r>
              <w:t xml:space="preserve">Aparelho Ar </w:t>
            </w:r>
            <w:r>
              <w:lastRenderedPageBreak/>
              <w:t>Condicionado, Tipo: Split Inverter, Capacidade de Refrigeração: 36.000 BTU, Tensão: 127/220 V, Características Adicionais: Controle Remoto, Quente/Frio, Desumidificação, Filtro.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8B1CDDC" w14:textId="722531FE" w:rsidR="2EC97E11" w:rsidRDefault="2EC97E11" w:rsidP="2EC97E11">
            <w:pPr>
              <w:spacing w:after="0" w:line="300" w:lineRule="auto"/>
            </w:pPr>
            <w:r>
              <w:lastRenderedPageBreak/>
              <w:t>448818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3614EB" w14:textId="26D61BB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9F6E23" w14:textId="12F0B97C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D72AEC2" w14:textId="5C733153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6CAD62" w14:textId="213A228C" w:rsidR="2EC97E11" w:rsidRDefault="2EC97E11" w:rsidP="2EC97E11">
            <w:pPr>
              <w:spacing w:after="0" w:line="300" w:lineRule="auto"/>
            </w:pPr>
            <w:r>
              <w:t xml:space="preserve">R$ </w:t>
            </w:r>
            <w:r>
              <w:lastRenderedPageBreak/>
              <w:t>6.587,57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7D3A91" w14:textId="282F1721" w:rsidR="2EC97E11" w:rsidRDefault="2EC97E11" w:rsidP="2EC97E11">
            <w:pPr>
              <w:spacing w:after="0" w:line="300" w:lineRule="auto"/>
            </w:pPr>
            <w:r>
              <w:lastRenderedPageBreak/>
              <w:t xml:space="preserve">R$ </w:t>
            </w:r>
            <w:r>
              <w:lastRenderedPageBreak/>
              <w:t>13.175,14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59405F" w14:textId="496E41FD" w:rsidR="2EC97E11" w:rsidRDefault="2EC97E11" w:rsidP="2EC97E11">
            <w:pPr>
              <w:spacing w:after="0" w:line="300" w:lineRule="auto"/>
            </w:pPr>
            <w:r>
              <w:lastRenderedPageBreak/>
              <w:t xml:space="preserve">Grupo </w:t>
            </w:r>
            <w:r>
              <w:lastRenderedPageBreak/>
              <w:t>5</w:t>
            </w:r>
          </w:p>
        </w:tc>
      </w:tr>
      <w:tr w:rsidR="2EC97E11" w14:paraId="79FFB400" w14:textId="77777777" w:rsidTr="2EC97E11">
        <w:trPr>
          <w:trHeight w:val="300"/>
        </w:trPr>
        <w:tc>
          <w:tcPr>
            <w:tcW w:w="77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EAA48E3" w14:textId="75E28A1B" w:rsidR="2EC97E11" w:rsidRDefault="2EC97E11" w:rsidP="2EC97E11">
            <w:pPr>
              <w:spacing w:after="0" w:line="300" w:lineRule="auto"/>
            </w:pPr>
            <w:r>
              <w:lastRenderedPageBreak/>
              <w:t>102</w:t>
            </w:r>
          </w:p>
        </w:tc>
        <w:tc>
          <w:tcPr>
            <w:tcW w:w="3717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BBFCE0" w14:textId="1A3A760F" w:rsidR="2EC97E11" w:rsidRDefault="2EC97E11" w:rsidP="2EC97E11">
            <w:pPr>
              <w:spacing w:after="0" w:line="300" w:lineRule="auto"/>
            </w:pPr>
            <w:r>
              <w:t>Aparelho Ar Condicionado, Tipo: Split, Modelo: Teto/Piso, Capacidade de Refrigeração: 60.000 BTU/H, Tensão: 220 V, Características Adicionais: Controle Remoto sem fio, Compressor Inverter.</w:t>
            </w:r>
          </w:p>
        </w:tc>
        <w:tc>
          <w:tcPr>
            <w:tcW w:w="184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55DDF08" w14:textId="469FCA86" w:rsidR="2EC97E11" w:rsidRDefault="2EC97E11" w:rsidP="2EC97E11">
            <w:pPr>
              <w:spacing w:after="0" w:line="300" w:lineRule="auto"/>
            </w:pPr>
            <w:r>
              <w:t>450747</w:t>
            </w:r>
          </w:p>
        </w:tc>
        <w:tc>
          <w:tcPr>
            <w:tcW w:w="123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DE05BB" w14:textId="0A1163A6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8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6E677B" w14:textId="689F1D05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00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3C5BC3" w14:textId="6DAFB73A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3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AD732F" w14:textId="094D1DEC" w:rsidR="2EC97E11" w:rsidRDefault="2EC97E11" w:rsidP="2EC97E11">
            <w:pPr>
              <w:spacing w:after="0" w:line="300" w:lineRule="auto"/>
            </w:pPr>
            <w:r>
              <w:t>R$ 9.536,99</w:t>
            </w:r>
          </w:p>
        </w:tc>
        <w:tc>
          <w:tcPr>
            <w:tcW w:w="108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BFF5C9" w14:textId="2FD3FD4A" w:rsidR="2EC97E11" w:rsidRDefault="2EC97E11" w:rsidP="2EC97E11">
            <w:pPr>
              <w:spacing w:after="0" w:line="300" w:lineRule="auto"/>
            </w:pPr>
            <w:r>
              <w:t>R$ 19.073,98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0EE22E" w14:textId="470F724A" w:rsidR="2EC97E11" w:rsidRDefault="2EC97E11" w:rsidP="2EC97E11">
            <w:pPr>
              <w:spacing w:after="0" w:line="300" w:lineRule="auto"/>
            </w:pPr>
            <w:r>
              <w:t>Grupo 5</w:t>
            </w:r>
          </w:p>
        </w:tc>
      </w:tr>
    </w:tbl>
    <w:p w14:paraId="3D5FC4F6" w14:textId="7D0D4594" w:rsidR="2EC97E11" w:rsidRDefault="2EC97E11" w:rsidP="2EC97E11">
      <w:pPr>
        <w:rPr>
          <w:rStyle w:val="Ttulo1Char"/>
        </w:rPr>
      </w:pPr>
    </w:p>
    <w:p w14:paraId="1C306DF4" w14:textId="2CA23646" w:rsidR="026AC923" w:rsidRDefault="026AC923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6 – MOBILIÁRIO OPERACIONAL (MESAS E ESTAÇÕES)</w:t>
      </w:r>
    </w:p>
    <w:p w14:paraId="6383A94B" w14:textId="3A544C10" w:rsidR="2EC97E11" w:rsidRDefault="2EC97E11" w:rsidP="2EC97E11">
      <w:pPr>
        <w:spacing w:after="0" w:line="300" w:lineRule="auto"/>
        <w:rPr>
          <w:rFonts w:ascii="Segoe UI" w:eastAsia="Segoe UI" w:hAnsi="Segoe UI" w:cs="Segoe UI"/>
          <w:sz w:val="21"/>
          <w:szCs w:val="21"/>
        </w:rPr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709"/>
        <w:gridCol w:w="1994"/>
        <w:gridCol w:w="1244"/>
        <w:gridCol w:w="1104"/>
        <w:gridCol w:w="746"/>
        <w:gridCol w:w="806"/>
        <w:gridCol w:w="1110"/>
        <w:gridCol w:w="1281"/>
        <w:gridCol w:w="860"/>
      </w:tblGrid>
      <w:tr w:rsidR="2EC97E11" w14:paraId="547D0A71" w14:textId="77777777" w:rsidTr="2EC97E11">
        <w:trPr>
          <w:trHeight w:val="300"/>
        </w:trPr>
        <w:tc>
          <w:tcPr>
            <w:tcW w:w="8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6CB8E4F" w14:textId="126C8C0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3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5DADA26" w14:textId="3DBE7A0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8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C3C4720" w14:textId="0B74D80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27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D3D2B17" w14:textId="6755444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0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BFF63EF" w14:textId="63238E3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AA6E48F" w14:textId="03064A5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32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8F71968" w14:textId="0B3337BC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1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BAF3E5D" w14:textId="7DA773C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9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89FD4E6" w14:textId="051C487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6263983B" w14:textId="77777777" w:rsidTr="2EC97E11">
        <w:trPr>
          <w:trHeight w:val="300"/>
        </w:trPr>
        <w:tc>
          <w:tcPr>
            <w:tcW w:w="8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EAA26F" w14:textId="560D5BE1" w:rsidR="2EC97E11" w:rsidRDefault="2EC97E11" w:rsidP="2EC97E11">
            <w:pPr>
              <w:spacing w:after="0" w:line="300" w:lineRule="auto"/>
            </w:pPr>
            <w:r>
              <w:t>12</w:t>
            </w:r>
          </w:p>
        </w:tc>
        <w:tc>
          <w:tcPr>
            <w:tcW w:w="3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FF504C" w14:textId="328F49D4" w:rsidR="2EC97E11" w:rsidRDefault="2EC97E11" w:rsidP="2EC97E11">
            <w:pPr>
              <w:spacing w:after="0" w:line="300" w:lineRule="auto"/>
            </w:pPr>
            <w:r>
              <w:t xml:space="preserve">Estação de Trabalho em L, Tipo: Multifuncional, Componentes: 01 Mesa, Comprimento: 140 cm, Largura: 60 cm, Altura: 75 cm, Características </w:t>
            </w:r>
            <w:r>
              <w:lastRenderedPageBreak/>
              <w:t>Adicionais: Tampo Inteiriço em L, Revestimento: Laminado Melamínico, Estrutura: Tubo Metálico, Acabamento: Pintura Epóxi, Material do Tampo: MDF, Cor: Cinza Argila.</w:t>
            </w:r>
          </w:p>
        </w:tc>
        <w:tc>
          <w:tcPr>
            <w:tcW w:w="18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1C2DB7" w14:textId="4355FD86" w:rsidR="2EC97E11" w:rsidRDefault="2EC97E11" w:rsidP="2EC97E11">
            <w:pPr>
              <w:spacing w:after="0" w:line="300" w:lineRule="auto"/>
            </w:pPr>
            <w:r>
              <w:lastRenderedPageBreak/>
              <w:t>460953</w:t>
            </w:r>
          </w:p>
        </w:tc>
        <w:tc>
          <w:tcPr>
            <w:tcW w:w="127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50B0F9" w14:textId="3BFD0A99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F4C74D" w14:textId="3ABDFAFA" w:rsidR="2EC97E11" w:rsidRDefault="2EC97E11" w:rsidP="2EC97E11">
            <w:pPr>
              <w:spacing w:after="0" w:line="300" w:lineRule="auto"/>
            </w:pPr>
            <w:r>
              <w:t>160</w:t>
            </w:r>
          </w:p>
        </w:tc>
        <w:tc>
          <w:tcPr>
            <w:tcW w:w="1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4AD1F1" w14:textId="7E1B9C2A" w:rsidR="2EC97E11" w:rsidRDefault="2EC97E11" w:rsidP="2EC97E11">
            <w:pPr>
              <w:spacing w:after="0" w:line="300" w:lineRule="auto"/>
            </w:pPr>
            <w:r>
              <w:t>160</w:t>
            </w:r>
          </w:p>
        </w:tc>
        <w:tc>
          <w:tcPr>
            <w:tcW w:w="132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365EB9" w14:textId="78D01906" w:rsidR="2EC97E11" w:rsidRDefault="2EC97E11" w:rsidP="2EC97E11">
            <w:pPr>
              <w:spacing w:after="0" w:line="300" w:lineRule="auto"/>
            </w:pPr>
            <w:r>
              <w:t>R$ 1.143,82</w:t>
            </w:r>
          </w:p>
        </w:tc>
        <w:tc>
          <w:tcPr>
            <w:tcW w:w="11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C13E7B" w14:textId="2F94ABAF" w:rsidR="2EC97E11" w:rsidRDefault="2EC97E11" w:rsidP="2EC97E11">
            <w:pPr>
              <w:spacing w:after="0" w:line="300" w:lineRule="auto"/>
            </w:pPr>
            <w:r>
              <w:t>R$ 183.011,20</w:t>
            </w:r>
          </w:p>
        </w:tc>
        <w:tc>
          <w:tcPr>
            <w:tcW w:w="9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741E31" w14:textId="13ADB560" w:rsidR="2EC97E11" w:rsidRDefault="2EC97E11" w:rsidP="2EC97E11">
            <w:pPr>
              <w:spacing w:after="0" w:line="300" w:lineRule="auto"/>
            </w:pPr>
            <w:r>
              <w:t>Grupo 6</w:t>
            </w:r>
          </w:p>
        </w:tc>
      </w:tr>
      <w:tr w:rsidR="2EC97E11" w14:paraId="44CF108A" w14:textId="77777777" w:rsidTr="2EC97E11">
        <w:trPr>
          <w:trHeight w:val="300"/>
        </w:trPr>
        <w:tc>
          <w:tcPr>
            <w:tcW w:w="8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514EB84" w14:textId="2BCF295A" w:rsidR="2EC97E11" w:rsidRDefault="2EC97E11" w:rsidP="2EC97E11">
            <w:pPr>
              <w:spacing w:after="0" w:line="300" w:lineRule="auto"/>
            </w:pPr>
            <w:r>
              <w:t>16</w:t>
            </w:r>
          </w:p>
        </w:tc>
        <w:tc>
          <w:tcPr>
            <w:tcW w:w="3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419C89" w14:textId="25CE5AD4" w:rsidR="2EC97E11" w:rsidRDefault="2EC97E11" w:rsidP="2EC97E11">
            <w:pPr>
              <w:spacing w:after="0" w:line="300" w:lineRule="auto"/>
            </w:pPr>
            <w:r>
              <w:t>Mesa de Escritório, Material da Estrutura: Aço SAE 1006/1008, Material do Tampo: MDF, Revestimento do Tampo: Laminado Madeira, Cor do Tampo: Amadeirado Carvalho Claro, Bordas: Preto Ébano, Largura: 2,60 m, Profundidade: 0,88 m, Altura: 0,74 m, Características Adicionais: Calhas para Energia e Lógica.</w:t>
            </w:r>
          </w:p>
        </w:tc>
        <w:tc>
          <w:tcPr>
            <w:tcW w:w="18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AD4BD0" w14:textId="7EBA7D0F" w:rsidR="2EC97E11" w:rsidRDefault="2EC97E11" w:rsidP="2EC97E11">
            <w:pPr>
              <w:spacing w:after="0" w:line="300" w:lineRule="auto"/>
            </w:pPr>
            <w:r>
              <w:t>636525</w:t>
            </w:r>
          </w:p>
        </w:tc>
        <w:tc>
          <w:tcPr>
            <w:tcW w:w="127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B75147" w14:textId="355F69B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FE010C" w14:textId="5214F8B9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1F5004" w14:textId="782EEFEC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32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CEF933" w14:textId="2DEBEBBD" w:rsidR="2EC97E11" w:rsidRDefault="2EC97E11" w:rsidP="2EC97E11">
            <w:pPr>
              <w:spacing w:after="0" w:line="300" w:lineRule="auto"/>
            </w:pPr>
            <w:r>
              <w:t>R$ 1.635,04</w:t>
            </w:r>
          </w:p>
        </w:tc>
        <w:tc>
          <w:tcPr>
            <w:tcW w:w="11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557356" w14:textId="223D38D3" w:rsidR="2EC97E11" w:rsidRDefault="2EC97E11" w:rsidP="2EC97E11">
            <w:pPr>
              <w:spacing w:after="0" w:line="300" w:lineRule="auto"/>
            </w:pPr>
            <w:r>
              <w:t>R$ 8.175,20</w:t>
            </w:r>
          </w:p>
        </w:tc>
        <w:tc>
          <w:tcPr>
            <w:tcW w:w="9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81B14D" w14:textId="779468C9" w:rsidR="2EC97E11" w:rsidRDefault="2EC97E11" w:rsidP="2EC97E11">
            <w:pPr>
              <w:spacing w:after="0" w:line="300" w:lineRule="auto"/>
            </w:pPr>
            <w:r>
              <w:t>Grupo 6</w:t>
            </w:r>
          </w:p>
        </w:tc>
      </w:tr>
      <w:tr w:rsidR="2EC97E11" w14:paraId="50A17654" w14:textId="77777777" w:rsidTr="2EC97E11">
        <w:trPr>
          <w:trHeight w:val="300"/>
        </w:trPr>
        <w:tc>
          <w:tcPr>
            <w:tcW w:w="8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79DCCB" w14:textId="2B079267" w:rsidR="2EC97E11" w:rsidRDefault="2EC97E11" w:rsidP="2EC97E11">
            <w:pPr>
              <w:spacing w:after="0" w:line="300" w:lineRule="auto"/>
            </w:pPr>
            <w:r>
              <w:t>80</w:t>
            </w:r>
          </w:p>
        </w:tc>
        <w:tc>
          <w:tcPr>
            <w:tcW w:w="3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FACF26" w14:textId="379FFBE8" w:rsidR="2EC97E11" w:rsidRDefault="2EC97E11" w:rsidP="2EC97E11">
            <w:pPr>
              <w:spacing w:after="0" w:line="300" w:lineRule="auto"/>
            </w:pPr>
            <w:r>
              <w:t xml:space="preserve">Estação de Trabalho em L, Tipo: Multifuncional, Componentes: 01 Mesa, Comprimento: 140 cm, Largura: 60 cm, Altura: 75 cm, Características </w:t>
            </w:r>
            <w:r>
              <w:lastRenderedPageBreak/>
              <w:t>Adicionais: Tampo Inteiriço em L, Revestimento: Laminado Melamínico, Estrutura: Tubo Metálico, Acabamento: Pintura Epóxi, Material do Tampo: MDF.</w:t>
            </w:r>
          </w:p>
        </w:tc>
        <w:tc>
          <w:tcPr>
            <w:tcW w:w="18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8C3847" w14:textId="38C5EBBD" w:rsidR="2EC97E11" w:rsidRDefault="2EC97E11" w:rsidP="2EC97E11">
            <w:pPr>
              <w:spacing w:after="0" w:line="300" w:lineRule="auto"/>
            </w:pPr>
            <w:r>
              <w:lastRenderedPageBreak/>
              <w:t>460953</w:t>
            </w:r>
          </w:p>
        </w:tc>
        <w:tc>
          <w:tcPr>
            <w:tcW w:w="127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9DB02D3" w14:textId="71056FA1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3EBA22" w14:textId="522C49E7" w:rsidR="2EC97E11" w:rsidRDefault="2EC97E11" w:rsidP="2EC97E11">
            <w:pPr>
              <w:spacing w:after="0" w:line="300" w:lineRule="auto"/>
            </w:pPr>
            <w:r>
              <w:t>7</w:t>
            </w:r>
          </w:p>
        </w:tc>
        <w:tc>
          <w:tcPr>
            <w:tcW w:w="1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E8AF11" w14:textId="09F9DD00" w:rsidR="2EC97E11" w:rsidRDefault="2EC97E11" w:rsidP="2EC97E11">
            <w:pPr>
              <w:spacing w:after="0" w:line="300" w:lineRule="auto"/>
            </w:pPr>
            <w:r>
              <w:t>7</w:t>
            </w:r>
          </w:p>
        </w:tc>
        <w:tc>
          <w:tcPr>
            <w:tcW w:w="132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516E2F" w14:textId="30563C6D" w:rsidR="2EC97E11" w:rsidRDefault="2EC97E11" w:rsidP="2EC97E11">
            <w:pPr>
              <w:spacing w:after="0" w:line="300" w:lineRule="auto"/>
            </w:pPr>
            <w:r>
              <w:t>R$ 928,89</w:t>
            </w:r>
          </w:p>
        </w:tc>
        <w:tc>
          <w:tcPr>
            <w:tcW w:w="11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9D6E8B" w14:textId="68DDE850" w:rsidR="2EC97E11" w:rsidRDefault="2EC97E11" w:rsidP="2EC97E11">
            <w:pPr>
              <w:spacing w:after="0" w:line="300" w:lineRule="auto"/>
            </w:pPr>
            <w:r>
              <w:t>R$ 6.502,23</w:t>
            </w:r>
          </w:p>
        </w:tc>
        <w:tc>
          <w:tcPr>
            <w:tcW w:w="9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22015AF" w14:textId="491DB12B" w:rsidR="2EC97E11" w:rsidRDefault="2EC97E11" w:rsidP="2EC97E11">
            <w:pPr>
              <w:spacing w:after="0" w:line="300" w:lineRule="auto"/>
            </w:pPr>
            <w:r>
              <w:t>Grupo 6</w:t>
            </w:r>
          </w:p>
        </w:tc>
      </w:tr>
      <w:tr w:rsidR="2EC97E11" w14:paraId="2AB1F1C7" w14:textId="77777777" w:rsidTr="2EC97E11">
        <w:trPr>
          <w:trHeight w:val="300"/>
        </w:trPr>
        <w:tc>
          <w:tcPr>
            <w:tcW w:w="81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B8EB48" w14:textId="2252D5A1" w:rsidR="2EC97E11" w:rsidRDefault="2EC97E11" w:rsidP="2EC97E11">
            <w:pPr>
              <w:spacing w:after="0" w:line="300" w:lineRule="auto"/>
            </w:pPr>
            <w:r>
              <w:t>123</w:t>
            </w:r>
          </w:p>
        </w:tc>
        <w:tc>
          <w:tcPr>
            <w:tcW w:w="357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7B87B6" w14:textId="4DC7B056" w:rsidR="2EC97E11" w:rsidRDefault="2EC97E11" w:rsidP="2EC97E11">
            <w:pPr>
              <w:spacing w:after="0" w:line="300" w:lineRule="auto"/>
            </w:pPr>
            <w:r>
              <w:t>Estação de Trabalho em L, Tipo: Multifuncional, Componentes: 01 Mesa, Comprimento: 140 cm, Largura: 60 cm, Altura: 75 cm, Características Adicionais: Tampo Inteiriço em L, Revestimento: Laminado Melamínico, Estrutura: Tubo Metálico, Acabamento: Pintura Epóxi, Material do Tampo: MDF, Cor: Cinza Argila.</w:t>
            </w:r>
          </w:p>
        </w:tc>
        <w:tc>
          <w:tcPr>
            <w:tcW w:w="189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99AD0F" w14:textId="1B4B4225" w:rsidR="2EC97E11" w:rsidRDefault="2EC97E11" w:rsidP="2EC97E11">
            <w:pPr>
              <w:spacing w:after="0" w:line="300" w:lineRule="auto"/>
            </w:pPr>
            <w:r>
              <w:t>460953</w:t>
            </w:r>
          </w:p>
        </w:tc>
        <w:tc>
          <w:tcPr>
            <w:tcW w:w="127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ABF3E9" w14:textId="4ADEAFAF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00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829CAA" w14:textId="1201968F" w:rsidR="2EC97E11" w:rsidRDefault="2EC97E11" w:rsidP="2EC97E11">
            <w:pPr>
              <w:spacing w:after="0" w:line="300" w:lineRule="auto"/>
            </w:pPr>
            <w:r>
              <w:t>15</w:t>
            </w:r>
          </w:p>
        </w:tc>
        <w:tc>
          <w:tcPr>
            <w:tcW w:w="105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78A343" w14:textId="50E034F3" w:rsidR="2EC97E11" w:rsidRDefault="2EC97E11" w:rsidP="2EC97E11">
            <w:pPr>
              <w:spacing w:after="0" w:line="300" w:lineRule="auto"/>
            </w:pPr>
            <w:r>
              <w:t>15</w:t>
            </w:r>
          </w:p>
        </w:tc>
        <w:tc>
          <w:tcPr>
            <w:tcW w:w="132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87E115" w14:textId="3B7A7A90" w:rsidR="2EC97E11" w:rsidRDefault="2EC97E11" w:rsidP="2EC97E11">
            <w:pPr>
              <w:spacing w:after="0" w:line="300" w:lineRule="auto"/>
            </w:pPr>
            <w:r>
              <w:t>R$ 1.324,75</w:t>
            </w:r>
          </w:p>
        </w:tc>
        <w:tc>
          <w:tcPr>
            <w:tcW w:w="111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EA8270" w14:textId="087AAC55" w:rsidR="2EC97E11" w:rsidRDefault="2EC97E11" w:rsidP="2EC97E11">
            <w:pPr>
              <w:spacing w:after="0" w:line="300" w:lineRule="auto"/>
            </w:pPr>
            <w:r>
              <w:t>R$ 19.871,25</w:t>
            </w:r>
          </w:p>
        </w:tc>
        <w:tc>
          <w:tcPr>
            <w:tcW w:w="91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322449C" w14:textId="1F924C5D" w:rsidR="2EC97E11" w:rsidRDefault="2EC97E11" w:rsidP="2EC97E11">
            <w:pPr>
              <w:spacing w:after="0" w:line="300" w:lineRule="auto"/>
            </w:pPr>
            <w:r>
              <w:t>Grupo 6</w:t>
            </w:r>
          </w:p>
        </w:tc>
      </w:tr>
    </w:tbl>
    <w:p w14:paraId="3C4876C3" w14:textId="70D653DB" w:rsidR="2EC97E11" w:rsidRDefault="2EC97E11" w:rsidP="2EC97E11">
      <w:pPr>
        <w:spacing w:after="0" w:line="300" w:lineRule="auto"/>
        <w:rPr>
          <w:rFonts w:ascii="Segoe UI" w:eastAsia="Segoe UI" w:hAnsi="Segoe UI" w:cs="Segoe UI"/>
          <w:sz w:val="21"/>
          <w:szCs w:val="21"/>
        </w:rPr>
      </w:pPr>
    </w:p>
    <w:p w14:paraId="500E4D44" w14:textId="23CA4EBC" w:rsidR="5FBDDC8B" w:rsidRDefault="5FBDDC8B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7 – ARMAZENAMENTO (ARMÁRIOS)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731"/>
        <w:gridCol w:w="2004"/>
        <w:gridCol w:w="1277"/>
        <w:gridCol w:w="1121"/>
        <w:gridCol w:w="729"/>
        <w:gridCol w:w="860"/>
        <w:gridCol w:w="1085"/>
        <w:gridCol w:w="1164"/>
        <w:gridCol w:w="883"/>
      </w:tblGrid>
      <w:tr w:rsidR="2EC97E11" w14:paraId="26C7B1C4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9F8B999" w14:textId="5884D6F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04E7BD0" w14:textId="0BDAD4F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D5C710C" w14:textId="4BB1B0C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333960C" w14:textId="0394076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9CFFF4" w14:textId="5ADFE7F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E590ADE" w14:textId="1520891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DF12C7C" w14:textId="20435B8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3AD438A" w14:textId="6FC86F2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2EED9F8" w14:textId="39E767A6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3C6F75A2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1D9146" w14:textId="4D7354D0" w:rsidR="2EC97E11" w:rsidRDefault="2EC97E11" w:rsidP="2EC97E11">
            <w:pPr>
              <w:spacing w:after="0" w:line="300" w:lineRule="auto"/>
            </w:pPr>
            <w:r>
              <w:t>17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46DBFE" w14:textId="33D0829F" w:rsidR="2EC97E11" w:rsidRDefault="2EC97E11" w:rsidP="2EC97E11">
            <w:pPr>
              <w:spacing w:after="0" w:line="300" w:lineRule="auto"/>
            </w:pPr>
            <w:r>
              <w:t xml:space="preserve">Armário Baixo, Material: MDP, Quantidade de Portas: 2, Tipo de </w:t>
            </w:r>
            <w:r>
              <w:lastRenderedPageBreak/>
              <w:t>Portas: Giro, Quantidade de Prateleiras: 1, Puxador tipo Alça, Tratamento Superficial: Laminado Melamínico, Com Fechadura, Cor: Madeirado Carvalho Claro, Estrutura: MDP com base em aço tubular.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1C45D6" w14:textId="37DDE20B" w:rsidR="2EC97E11" w:rsidRDefault="2EC97E11" w:rsidP="2EC97E11">
            <w:pPr>
              <w:spacing w:after="0" w:line="300" w:lineRule="auto"/>
            </w:pPr>
            <w:r>
              <w:lastRenderedPageBreak/>
              <w:t>636524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90AA8B" w14:textId="2DC1C8E1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55660E" w14:textId="47A50293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F3923A" w14:textId="3ABCA532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A1DEAE" w14:textId="6F702203" w:rsidR="2EC97E11" w:rsidRDefault="2EC97E11" w:rsidP="2EC97E11">
            <w:pPr>
              <w:spacing w:after="0" w:line="300" w:lineRule="auto"/>
            </w:pPr>
            <w:r>
              <w:t>R$ 728,25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13F2DD" w14:textId="6129D72F" w:rsidR="2EC97E11" w:rsidRDefault="2EC97E11" w:rsidP="2EC97E11">
            <w:pPr>
              <w:spacing w:after="0" w:line="300" w:lineRule="auto"/>
            </w:pPr>
            <w:r>
              <w:t>R$ 3.641,25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CFCF00" w14:textId="36D35758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  <w:tr w:rsidR="2EC97E11" w14:paraId="6651A29D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B5B23B" w14:textId="04AD2ED5" w:rsidR="2EC97E11" w:rsidRDefault="2EC97E11" w:rsidP="2EC97E11">
            <w:pPr>
              <w:spacing w:after="0" w:line="300" w:lineRule="auto"/>
            </w:pPr>
            <w:r>
              <w:t>18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66497B" w14:textId="79267237" w:rsidR="2EC97E11" w:rsidRDefault="2EC97E11" w:rsidP="2EC97E11">
            <w:pPr>
              <w:spacing w:after="0" w:line="300" w:lineRule="auto"/>
            </w:pPr>
            <w:r>
              <w:t>Armário Baixo com Prateleiras, Material: Aglomerado MDF, Revestimento: Laminado de Madeira Natural, Altura: 74 cm, Largura: 80 cm, Profundidade: 50 cm, Estrutura em Tubo de Aço, Cor: Cinza/Argila.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B2D858" w14:textId="26C2F1E5" w:rsidR="2EC97E11" w:rsidRDefault="2EC97E11" w:rsidP="2EC97E11">
            <w:pPr>
              <w:spacing w:after="0" w:line="300" w:lineRule="auto"/>
            </w:pPr>
            <w:r>
              <w:t>388937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090FBC" w14:textId="4E96A365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958A67" w14:textId="3FDA25C0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7E65D8" w14:textId="6BD5BB12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281F90F" w14:textId="50917F7F" w:rsidR="2EC97E11" w:rsidRDefault="2EC97E11" w:rsidP="2EC97E11">
            <w:pPr>
              <w:spacing w:after="0" w:line="300" w:lineRule="auto"/>
            </w:pPr>
            <w:r>
              <w:t>R$ 631,24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7BA970" w14:textId="57ACBB55" w:rsidR="2EC97E11" w:rsidRDefault="2EC97E11" w:rsidP="2EC97E11">
            <w:pPr>
              <w:spacing w:after="0" w:line="300" w:lineRule="auto"/>
            </w:pPr>
            <w:r>
              <w:t>R$ 18.937,20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F2BA1D" w14:textId="007420B1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  <w:tr w:rsidR="2EC97E11" w14:paraId="0B37D3BF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C5D4CC" w14:textId="6C4090F0" w:rsidR="2EC97E11" w:rsidRDefault="2EC97E11" w:rsidP="2EC97E11">
            <w:pPr>
              <w:spacing w:after="0" w:line="300" w:lineRule="auto"/>
            </w:pPr>
            <w:r>
              <w:t>19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1B5848" w14:textId="737FCF4C" w:rsidR="2EC97E11" w:rsidRDefault="2EC97E11" w:rsidP="2EC97E11">
            <w:pPr>
              <w:spacing w:after="0" w:line="300" w:lineRule="auto"/>
            </w:pPr>
            <w:r>
              <w:t>Armário Alto, Material: MDP 25 mm, Quantidade de Portas: 2, Acabamento com Fita PVC, Altura: 1.610 mm, Largura: 805 mm, Profundidade: 420 mm, Quantidade de Prateleiras: 3 Internas, Cor: Cinza Argila, Sistema de Fixação Minifix.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8BCE1B" w14:textId="4298AA66" w:rsidR="2EC97E11" w:rsidRDefault="2EC97E11" w:rsidP="2EC97E11">
            <w:pPr>
              <w:spacing w:after="0" w:line="300" w:lineRule="auto"/>
            </w:pPr>
            <w:r>
              <w:t>630274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234E01" w14:textId="32DF7053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6048C8" w14:textId="52549468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55E6F7" w14:textId="52E429C0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8752F7" w14:textId="0AECBE7F" w:rsidR="2EC97E11" w:rsidRDefault="2EC97E11" w:rsidP="2EC97E11">
            <w:pPr>
              <w:spacing w:after="0" w:line="300" w:lineRule="auto"/>
            </w:pPr>
            <w:r>
              <w:t>R$ 1.408,69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653F5B" w14:textId="0EAF1454" w:rsidR="2EC97E11" w:rsidRDefault="2EC97E11" w:rsidP="2EC97E11">
            <w:pPr>
              <w:spacing w:after="0" w:line="300" w:lineRule="auto"/>
            </w:pPr>
            <w:r>
              <w:t>R$ 28.173,80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4F81C0" w14:textId="2C86CF2F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  <w:tr w:rsidR="2EC97E11" w14:paraId="1EB24BD4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E04662" w14:textId="32B91E05" w:rsidR="2EC97E11" w:rsidRDefault="2EC97E11" w:rsidP="2EC97E11">
            <w:pPr>
              <w:spacing w:after="0" w:line="300" w:lineRule="auto"/>
            </w:pPr>
            <w:r>
              <w:t>65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90A971" w14:textId="70122CEB" w:rsidR="2EC97E11" w:rsidRDefault="2EC97E11" w:rsidP="2EC97E11">
            <w:pPr>
              <w:spacing w:after="0" w:line="300" w:lineRule="auto"/>
            </w:pPr>
            <w:r>
              <w:t xml:space="preserve">Armário Copa/Cozinha </w:t>
            </w:r>
            <w:r>
              <w:lastRenderedPageBreak/>
              <w:t>Suspenso, Material: MDF, Tipo: Parede, Revestimento: Laminado Melamínico, Cor: Branca, Quantidade de Portas: 3, Quantidade de Prateleiras: 1, Largura: 1,20 m, Profundidade: 0,35 m, Altura: 0,60 m.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C436A5" w14:textId="58582623" w:rsidR="2EC97E11" w:rsidRDefault="2EC97E11" w:rsidP="2EC97E11">
            <w:pPr>
              <w:spacing w:after="0" w:line="300" w:lineRule="auto"/>
            </w:pPr>
            <w:r>
              <w:lastRenderedPageBreak/>
              <w:t>301823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EE9998" w14:textId="70E622DB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2C15003" w14:textId="15FB3A64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E5AC8F" w14:textId="2AF66721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3F2C24" w14:textId="4027826D" w:rsidR="2EC97E11" w:rsidRDefault="2EC97E11" w:rsidP="2EC97E11">
            <w:pPr>
              <w:spacing w:after="0" w:line="300" w:lineRule="auto"/>
            </w:pPr>
            <w:r>
              <w:t>R$ 1.001,81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9395AA" w14:textId="24D382BB" w:rsidR="2EC97E11" w:rsidRDefault="2EC97E11" w:rsidP="2EC97E11">
            <w:pPr>
              <w:spacing w:after="0" w:line="300" w:lineRule="auto"/>
            </w:pPr>
            <w:r>
              <w:t>R$ 1.001,81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B6DA69" w14:textId="6989DF9E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  <w:tr w:rsidR="2EC97E11" w14:paraId="0B1F3F90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F7FF18" w14:textId="1F9F44A2" w:rsidR="2EC97E11" w:rsidRDefault="2EC97E11" w:rsidP="2EC97E11">
            <w:pPr>
              <w:spacing w:after="0" w:line="300" w:lineRule="auto"/>
            </w:pPr>
            <w:r>
              <w:t>87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CF42C0" w14:textId="1C94E963" w:rsidR="2EC97E11" w:rsidRDefault="2EC97E11" w:rsidP="2EC97E11">
            <w:pPr>
              <w:spacing w:after="0" w:line="300" w:lineRule="auto"/>
            </w:pPr>
            <w:r>
              <w:t>Estante de Aço, Material: Aço Carbono, Altura: 2,00 m, Profundidade: 0,58 m, Largura: 0,92 m, Quantidade de Prateleiras: 16, Capacidade: até 100 kg por prateleira, Cor: Cinza, Fixação por Parafusos.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D31EA5" w14:textId="79AFCB2B" w:rsidR="2EC97E11" w:rsidRDefault="2EC97E11" w:rsidP="2EC97E11">
            <w:pPr>
              <w:spacing w:after="0" w:line="300" w:lineRule="auto"/>
            </w:pPr>
            <w:r>
              <w:t>631574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BFD2722" w14:textId="66825B2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52EB513" w14:textId="55ADCF4A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7F01E9" w14:textId="028C2D4F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31ED7D" w14:textId="75318E47" w:rsidR="2EC97E11" w:rsidRDefault="2EC97E11" w:rsidP="2EC97E11">
            <w:pPr>
              <w:spacing w:after="0" w:line="300" w:lineRule="auto"/>
            </w:pPr>
            <w:r>
              <w:t>R$ 792,33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6CEE28" w14:textId="55361878" w:rsidR="2EC97E11" w:rsidRDefault="2EC97E11" w:rsidP="2EC97E11">
            <w:pPr>
              <w:spacing w:after="0" w:line="300" w:lineRule="auto"/>
            </w:pPr>
            <w:r>
              <w:t>R$ 4.754,00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CD0AF4" w14:textId="6A640747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  <w:tr w:rsidR="2EC97E11" w14:paraId="125A3995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461D6A" w14:textId="57EE3A17" w:rsidR="2EC97E11" w:rsidRDefault="2EC97E11" w:rsidP="2EC97E11">
            <w:pPr>
              <w:spacing w:after="0" w:line="300" w:lineRule="auto"/>
            </w:pPr>
            <w:r>
              <w:t>89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4DC1E2" w14:textId="117B3400" w:rsidR="2EC97E11" w:rsidRDefault="2EC97E11" w:rsidP="2EC97E11">
            <w:pPr>
              <w:spacing w:after="0" w:line="300" w:lineRule="auto"/>
            </w:pPr>
            <w:r>
              <w:t>Armário de Parede, Material: MDF 25 mm, Tipo: Parede, Quantidade de Portas: 12, Cor: Branca, Altura: 0,35 m, Largura: 4,60 m, Profundidade: 0,35 m, Características Adicionais: Puxadores de Metal.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27885F" w14:textId="371E5649" w:rsidR="2EC97E11" w:rsidRDefault="2EC97E11" w:rsidP="2EC97E11">
            <w:pPr>
              <w:spacing w:after="0" w:line="300" w:lineRule="auto"/>
            </w:pPr>
            <w:r>
              <w:t>608478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EF96C2" w14:textId="5FD7D67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E8B82C" w14:textId="2DECB1C6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7FF868" w14:textId="76A5DF1D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A2A68C" w14:textId="329B2E6F" w:rsidR="2EC97E11" w:rsidRDefault="2EC97E11" w:rsidP="2EC97E11">
            <w:pPr>
              <w:spacing w:after="0" w:line="300" w:lineRule="auto"/>
            </w:pPr>
            <w:r>
              <w:t>R$ 837,37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CDC85F" w14:textId="24BB1AE1" w:rsidR="2EC97E11" w:rsidRDefault="2EC97E11" w:rsidP="2EC97E11">
            <w:pPr>
              <w:spacing w:after="0" w:line="300" w:lineRule="auto"/>
            </w:pPr>
            <w:r>
              <w:t>R$ 1.674,74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0BC1AE" w14:textId="4EBCFF28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  <w:tr w:rsidR="2EC97E11" w14:paraId="0AC85607" w14:textId="77777777" w:rsidTr="2EC97E11">
        <w:trPr>
          <w:trHeight w:val="300"/>
        </w:trPr>
        <w:tc>
          <w:tcPr>
            <w:tcW w:w="88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E213DEB" w14:textId="0AF8A3F8" w:rsidR="2EC97E11" w:rsidRDefault="2EC97E11" w:rsidP="2EC97E11">
            <w:pPr>
              <w:spacing w:after="0" w:line="300" w:lineRule="auto"/>
            </w:pPr>
            <w:r>
              <w:lastRenderedPageBreak/>
              <w:t>126</w:t>
            </w:r>
          </w:p>
        </w:tc>
        <w:tc>
          <w:tcPr>
            <w:tcW w:w="345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2A89F0" w14:textId="5800AFDF" w:rsidR="2EC97E11" w:rsidRDefault="2EC97E11" w:rsidP="2EC97E11">
            <w:pPr>
              <w:spacing w:after="0" w:line="300" w:lineRule="auto"/>
            </w:pPr>
            <w:r>
              <w:t>Armário de Aço, Material: Chapa de Aço 22, Acabamento: Pintura Eletrostática com Epóxi, Cor: Cinza, Quantidade de Portas: 2, Quantidade de Prateleiras: 4, Altura: 1,98 m, Largura: 1,18 m, Profundidade: 0,40 m, Pés Reguláveis.</w:t>
            </w:r>
          </w:p>
        </w:tc>
        <w:tc>
          <w:tcPr>
            <w:tcW w:w="193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2FC0F0" w14:textId="33B38EC8" w:rsidR="2EC97E11" w:rsidRDefault="2EC97E11" w:rsidP="2EC97E11">
            <w:pPr>
              <w:spacing w:after="0" w:line="300" w:lineRule="auto"/>
            </w:pPr>
            <w:r>
              <w:t>468772</w:t>
            </w:r>
          </w:p>
        </w:tc>
        <w:tc>
          <w:tcPr>
            <w:tcW w:w="133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AA9719" w14:textId="0AF4BBEF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81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B288F5" w14:textId="09EB28B8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268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4CEB01" w14:textId="5F77B083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174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2E04EF" w14:textId="01D8A916" w:rsidR="2EC97E11" w:rsidRDefault="2EC97E11" w:rsidP="2EC97E11">
            <w:pPr>
              <w:spacing w:after="0" w:line="300" w:lineRule="auto"/>
            </w:pPr>
            <w:r>
              <w:t>R$ 1.357,45</w:t>
            </w:r>
          </w:p>
        </w:tc>
        <w:tc>
          <w:tcPr>
            <w:tcW w:w="101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8653A2" w14:textId="20B03B06" w:rsidR="2EC97E11" w:rsidRDefault="2EC97E11" w:rsidP="2EC97E11">
            <w:pPr>
              <w:spacing w:after="0" w:line="300" w:lineRule="auto"/>
            </w:pPr>
            <w:r>
              <w:t>R$ 4.072,35</w:t>
            </w:r>
          </w:p>
        </w:tc>
        <w:tc>
          <w:tcPr>
            <w:tcW w:w="1012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BF44EB" w14:textId="1F0DFE59" w:rsidR="2EC97E11" w:rsidRDefault="2EC97E11" w:rsidP="2EC97E11">
            <w:pPr>
              <w:spacing w:after="0" w:line="300" w:lineRule="auto"/>
            </w:pPr>
            <w:r>
              <w:t>Grupo 7</w:t>
            </w:r>
          </w:p>
        </w:tc>
      </w:tr>
    </w:tbl>
    <w:p w14:paraId="6D9F1FC6" w14:textId="07640F4F" w:rsidR="2EC97E11" w:rsidRDefault="2EC97E11" w:rsidP="2EC97E11">
      <w:pPr>
        <w:rPr>
          <w:rStyle w:val="Ttulo1Char"/>
        </w:rPr>
      </w:pPr>
    </w:p>
    <w:p w14:paraId="25C9C202" w14:textId="10A3F73B" w:rsidR="2EC97E11" w:rsidRPr="00CF0497" w:rsidRDefault="628260F0" w:rsidP="00CF0497">
      <w:pPr>
        <w:pStyle w:val="Ttulo2"/>
        <w:spacing w:before="261" w:after="261" w:line="300" w:lineRule="auto"/>
        <w:jc w:val="center"/>
        <w:rPr>
          <w:rStyle w:val="Ttulo1Char"/>
          <w:b/>
          <w:bCs/>
          <w:color w:val="4F81BD" w:themeColor="accent1"/>
          <w:sz w:val="26"/>
          <w:szCs w:val="26"/>
        </w:rPr>
      </w:pPr>
      <w:r w:rsidRPr="2EC97E11">
        <w:rPr>
          <w:rFonts w:ascii="Segoe UI" w:eastAsia="Segoe UI" w:hAnsi="Segoe UI" w:cs="Segoe UI"/>
          <w:sz w:val="31"/>
          <w:szCs w:val="31"/>
        </w:rPr>
        <w:t>GRUPO 8 – MESA E CADEIRA DOBRÁVEIS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903"/>
        <w:gridCol w:w="1606"/>
        <w:gridCol w:w="1165"/>
        <w:gridCol w:w="1139"/>
        <w:gridCol w:w="836"/>
        <w:gridCol w:w="885"/>
        <w:gridCol w:w="1136"/>
        <w:gridCol w:w="1219"/>
        <w:gridCol w:w="965"/>
      </w:tblGrid>
      <w:tr w:rsidR="2EC97E11" w14:paraId="142D669B" w14:textId="77777777" w:rsidTr="00CF0497">
        <w:trPr>
          <w:trHeight w:val="300"/>
        </w:trPr>
        <w:tc>
          <w:tcPr>
            <w:tcW w:w="9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0A133AD" w14:textId="3FAA60E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60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8AEB50A" w14:textId="024AA8B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2D3DE03" w14:textId="122A3FA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1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47DDEF3" w14:textId="3E3D14F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8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7E2AE86" w14:textId="0C19887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4532DAA" w14:textId="4F46C55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1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D804C8C" w14:textId="28D1030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21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735D94D" w14:textId="5873B9A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9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2F10533" w14:textId="4B8BDFE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1F45D42A" w14:textId="77777777" w:rsidTr="00CF0497">
        <w:trPr>
          <w:trHeight w:val="300"/>
        </w:trPr>
        <w:tc>
          <w:tcPr>
            <w:tcW w:w="9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93C1A5" w14:textId="419FEC89" w:rsidR="2EC97E11" w:rsidRDefault="2EC97E11" w:rsidP="2EC97E11">
            <w:pPr>
              <w:spacing w:after="0" w:line="300" w:lineRule="auto"/>
            </w:pPr>
            <w:r>
              <w:t>70</w:t>
            </w:r>
          </w:p>
        </w:tc>
        <w:tc>
          <w:tcPr>
            <w:tcW w:w="160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E48A29" w14:textId="75D3380B" w:rsidR="2EC97E11" w:rsidRDefault="2EC97E11" w:rsidP="2EC97E11">
            <w:pPr>
              <w:spacing w:after="0" w:line="300" w:lineRule="auto"/>
            </w:pPr>
            <w:r>
              <w:t xml:space="preserve">Mesa Dobrável tipo Maleta, Material da Estrutura: Aço, Material do Tampo: Polipropileno, Material da Borda: Polipropileno, Cor: Branca, Comprimento: 180 cm, Largura: 74 cm, Altura: 74 cm, Espessura do Tampo: 2 cm, Formato: Retangular, Bordas </w:t>
            </w:r>
            <w:r>
              <w:lastRenderedPageBreak/>
              <w:t>Arredondadas, Características Adicionais: Alça para Transporte e Trava de Segurança.</w:t>
            </w:r>
          </w:p>
        </w:tc>
        <w:tc>
          <w:tcPr>
            <w:tcW w:w="1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8E117A" w14:textId="1D9273AE" w:rsidR="2EC97E11" w:rsidRDefault="2EC97E11" w:rsidP="2EC97E11">
            <w:pPr>
              <w:spacing w:after="0" w:line="300" w:lineRule="auto"/>
            </w:pPr>
            <w:r>
              <w:lastRenderedPageBreak/>
              <w:t>635079</w:t>
            </w:r>
          </w:p>
        </w:tc>
        <w:tc>
          <w:tcPr>
            <w:tcW w:w="11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0D3A36" w14:textId="665C1681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DD27EE" w14:textId="7F6E3D67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B58EA5" w14:textId="24A2B00D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1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58F135" w14:textId="18973609" w:rsidR="2EC97E11" w:rsidRDefault="2EC97E11" w:rsidP="2EC97E11">
            <w:pPr>
              <w:spacing w:after="0" w:line="300" w:lineRule="auto"/>
            </w:pPr>
            <w:r>
              <w:t>R$ 775,46</w:t>
            </w:r>
          </w:p>
        </w:tc>
        <w:tc>
          <w:tcPr>
            <w:tcW w:w="121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D58F55" w14:textId="3B0B32F1" w:rsidR="2EC97E11" w:rsidRDefault="2EC97E11" w:rsidP="2EC97E11">
            <w:pPr>
              <w:spacing w:after="0" w:line="300" w:lineRule="auto"/>
            </w:pPr>
            <w:r>
              <w:t>R$ 3.877,28</w:t>
            </w:r>
          </w:p>
        </w:tc>
        <w:tc>
          <w:tcPr>
            <w:tcW w:w="9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998DA4" w14:textId="0EC7906C" w:rsidR="2EC97E11" w:rsidRDefault="2EC97E11" w:rsidP="2EC97E11">
            <w:pPr>
              <w:spacing w:after="0" w:line="300" w:lineRule="auto"/>
            </w:pPr>
            <w:r>
              <w:t>Grupo 8</w:t>
            </w:r>
          </w:p>
        </w:tc>
      </w:tr>
      <w:tr w:rsidR="2EC97E11" w14:paraId="40ECB4EC" w14:textId="77777777" w:rsidTr="00CF0497">
        <w:trPr>
          <w:trHeight w:val="300"/>
        </w:trPr>
        <w:tc>
          <w:tcPr>
            <w:tcW w:w="903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1B7C4E" w14:textId="35B39208" w:rsidR="2EC97E11" w:rsidRDefault="2EC97E11" w:rsidP="2EC97E11">
            <w:pPr>
              <w:spacing w:after="0" w:line="300" w:lineRule="auto"/>
            </w:pPr>
            <w:r>
              <w:t>72</w:t>
            </w:r>
          </w:p>
        </w:tc>
        <w:tc>
          <w:tcPr>
            <w:tcW w:w="160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E0CFF23" w14:textId="5C3BCE37" w:rsidR="2EC97E11" w:rsidRDefault="2EC97E11" w:rsidP="2EC97E11">
            <w:pPr>
              <w:spacing w:after="0" w:line="300" w:lineRule="auto"/>
            </w:pPr>
            <w:r>
              <w:t>Banqueta / Cadeira Metálica Dobrável, Material da Estrutura: Aço, Cor: Branca, Altura: 45 cm, Comprimento: 41 cm, Largura: 33 cm, Características Adicionais: Dobrável, com Alça para Transporte.</w:t>
            </w:r>
          </w:p>
        </w:tc>
        <w:tc>
          <w:tcPr>
            <w:tcW w:w="11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F8032C" w14:textId="20B092D8" w:rsidR="2EC97E11" w:rsidRDefault="2EC97E11" w:rsidP="2EC97E11">
            <w:pPr>
              <w:spacing w:after="0" w:line="300" w:lineRule="auto"/>
            </w:pPr>
            <w:r>
              <w:t>479444</w:t>
            </w:r>
          </w:p>
        </w:tc>
        <w:tc>
          <w:tcPr>
            <w:tcW w:w="113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5C01A3" w14:textId="2110AF6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8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6AC1E7" w14:textId="51F7A09A" w:rsidR="2EC97E11" w:rsidRDefault="2EC97E11" w:rsidP="2EC97E11">
            <w:pPr>
              <w:spacing w:after="0" w:line="300" w:lineRule="auto"/>
            </w:pPr>
            <w:r>
              <w:t>60</w:t>
            </w:r>
          </w:p>
        </w:tc>
        <w:tc>
          <w:tcPr>
            <w:tcW w:w="88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60445E" w14:textId="2FCD9BB6" w:rsidR="2EC97E11" w:rsidRDefault="2EC97E11" w:rsidP="2EC97E11">
            <w:pPr>
              <w:spacing w:after="0" w:line="300" w:lineRule="auto"/>
            </w:pPr>
            <w:r>
              <w:t>60</w:t>
            </w:r>
          </w:p>
        </w:tc>
        <w:tc>
          <w:tcPr>
            <w:tcW w:w="1136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FE2803" w14:textId="1CB81995" w:rsidR="2EC97E11" w:rsidRDefault="2EC97E11" w:rsidP="2EC97E11">
            <w:pPr>
              <w:spacing w:after="0" w:line="300" w:lineRule="auto"/>
            </w:pPr>
            <w:r>
              <w:t>R$ 114,02</w:t>
            </w:r>
          </w:p>
        </w:tc>
        <w:tc>
          <w:tcPr>
            <w:tcW w:w="1219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B9C1ED" w14:textId="4A9AC978" w:rsidR="2EC97E11" w:rsidRDefault="2EC97E11" w:rsidP="2EC97E11">
            <w:pPr>
              <w:spacing w:after="0" w:line="300" w:lineRule="auto"/>
            </w:pPr>
            <w:r>
              <w:t>R$ 6.841,40</w:t>
            </w:r>
          </w:p>
        </w:tc>
        <w:tc>
          <w:tcPr>
            <w:tcW w:w="96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CFFA19" w14:textId="1219085D" w:rsidR="2EC97E11" w:rsidRDefault="2EC97E11" w:rsidP="2EC97E11">
            <w:pPr>
              <w:spacing w:after="0" w:line="300" w:lineRule="auto"/>
            </w:pPr>
            <w:r>
              <w:t>Grupo 8</w:t>
            </w:r>
          </w:p>
        </w:tc>
      </w:tr>
    </w:tbl>
    <w:p w14:paraId="37C71C5D" w14:textId="5C45EA5A" w:rsidR="2EC97E11" w:rsidRDefault="2EC97E11" w:rsidP="2EC97E11">
      <w:pPr>
        <w:rPr>
          <w:rStyle w:val="Ttulo1Char"/>
        </w:rPr>
      </w:pPr>
    </w:p>
    <w:p w14:paraId="797E9914" w14:textId="7D505617" w:rsidR="2EC97E11" w:rsidRPr="00CF0497" w:rsidRDefault="362B9F9C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9 – ASSENTOS OPERACIONAIS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764"/>
        <w:gridCol w:w="1960"/>
        <w:gridCol w:w="1133"/>
        <w:gridCol w:w="1103"/>
        <w:gridCol w:w="765"/>
        <w:gridCol w:w="820"/>
        <w:gridCol w:w="1101"/>
        <w:gridCol w:w="1298"/>
        <w:gridCol w:w="910"/>
      </w:tblGrid>
      <w:tr w:rsidR="2EC97E11" w14:paraId="23E578D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B590A95" w14:textId="1C4220C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C359616" w14:textId="16D0ED7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2900B32" w14:textId="6925FD3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0D7AB1D" w14:textId="4511E93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81E145" w14:textId="01A398C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22C73A5" w14:textId="1737D7D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FD4B731" w14:textId="44A2845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395CB55" w14:textId="2DB343D6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DCEA16" w14:textId="69433B1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2CFC1415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5ED1B6E" w14:textId="312626FC" w:rsidR="2EC97E11" w:rsidRDefault="2EC97E11" w:rsidP="2EC97E11">
            <w:pPr>
              <w:spacing w:after="0" w:line="300" w:lineRule="auto"/>
            </w:pPr>
            <w:r>
              <w:t>24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E5FDA1" w14:textId="5E4B197C" w:rsidR="2EC97E11" w:rsidRDefault="2EC97E11" w:rsidP="2EC97E11">
            <w:pPr>
              <w:spacing w:after="0" w:line="300" w:lineRule="auto"/>
            </w:pPr>
            <w:r>
              <w:t xml:space="preserve">Cadeira de Escritório, Material da Estrutura: Aço, Revestimento Assento e Encosto: Tecido Alta Resistência, Encosto em Tela 100% Poliéster, Assento em Espuma </w:t>
            </w:r>
            <w:r>
              <w:lastRenderedPageBreak/>
              <w:t>Laminada, Base Giratória com 5 Rodízios Duplos, Encosto Regulável, Apoio de Braços Reguláveis, Pistão Classe 4.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573814" w14:textId="2BA73724" w:rsidR="2EC97E11" w:rsidRDefault="2EC97E11" w:rsidP="2EC97E11">
            <w:pPr>
              <w:spacing w:after="0" w:line="300" w:lineRule="auto"/>
            </w:pPr>
            <w:r>
              <w:lastRenderedPageBreak/>
              <w:t>612399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B77550" w14:textId="37EF399E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9B4C7A" w14:textId="1D73943F" w:rsidR="2EC97E11" w:rsidRDefault="2EC97E11" w:rsidP="2EC97E11">
            <w:pPr>
              <w:spacing w:after="0" w:line="300" w:lineRule="auto"/>
            </w:pPr>
            <w:r>
              <w:t>160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9F3A96" w14:textId="6EF305D9" w:rsidR="2EC97E11" w:rsidRDefault="2EC97E11" w:rsidP="2EC97E11">
            <w:pPr>
              <w:spacing w:after="0" w:line="300" w:lineRule="auto"/>
            </w:pPr>
            <w:r>
              <w:t>160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36360B" w14:textId="623DF824" w:rsidR="2EC97E11" w:rsidRDefault="2EC97E11" w:rsidP="2EC97E11">
            <w:pPr>
              <w:spacing w:after="0" w:line="300" w:lineRule="auto"/>
            </w:pPr>
            <w:r>
              <w:t>R$ 723,48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0EB7D2" w14:textId="57EA117C" w:rsidR="2EC97E11" w:rsidRDefault="2EC97E11" w:rsidP="2EC97E11">
            <w:pPr>
              <w:spacing w:after="0" w:line="300" w:lineRule="auto"/>
            </w:pPr>
            <w:r>
              <w:t>R$ 115.756,80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99D04A" w14:textId="01525A81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5EDD894C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E10FD8" w14:textId="363D98BE" w:rsidR="2EC97E11" w:rsidRDefault="2EC97E11" w:rsidP="2EC97E11">
            <w:pPr>
              <w:spacing w:after="0" w:line="300" w:lineRule="auto"/>
            </w:pPr>
            <w:r>
              <w:t>25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C9CA0A" w14:textId="6D2C188C" w:rsidR="2EC97E11" w:rsidRDefault="2EC97E11" w:rsidP="2EC97E11">
            <w:pPr>
              <w:spacing w:after="0" w:line="300" w:lineRule="auto"/>
            </w:pPr>
            <w:r>
              <w:t>Cadeira de Escritório, Estrutura em Aço Cromado, Revestimento em Couro, Espaldar Alto, Base Giratória com 5 Rodízios Duplos, Apoio de Braços, Sistema de Regulagem a Gás, Tipo: Poltrona Presidente.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77D233" w14:textId="61A7F299" w:rsidR="2EC97E11" w:rsidRDefault="2EC97E11" w:rsidP="2EC97E11">
            <w:pPr>
              <w:spacing w:after="0" w:line="300" w:lineRule="auto"/>
            </w:pPr>
            <w:r>
              <w:t>390178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7B4560" w14:textId="37C959B7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E4C839" w14:textId="7A5F747F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FA11AE" w14:textId="5E8A2A83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9C2560" w14:textId="5182D27A" w:rsidR="2EC97E11" w:rsidRDefault="2EC97E11" w:rsidP="2EC97E11">
            <w:pPr>
              <w:spacing w:after="0" w:line="300" w:lineRule="auto"/>
            </w:pPr>
            <w:r>
              <w:t>R$ 585,48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CC69D3" w14:textId="3ADE1F0B" w:rsidR="2EC97E11" w:rsidRDefault="2EC97E11" w:rsidP="2EC97E11">
            <w:pPr>
              <w:spacing w:after="0" w:line="300" w:lineRule="auto"/>
            </w:pPr>
            <w:r>
              <w:t>R$ 3.512,88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B037878" w14:textId="52E84BE6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32381F0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8846EB" w14:textId="18ED57D3" w:rsidR="2EC97E11" w:rsidRDefault="2EC97E11" w:rsidP="2EC97E11">
            <w:pPr>
              <w:spacing w:after="0" w:line="300" w:lineRule="auto"/>
            </w:pPr>
            <w:r>
              <w:t>26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7018E0" w14:textId="4DC19E82" w:rsidR="2EC97E11" w:rsidRDefault="2EC97E11" w:rsidP="2EC97E11">
            <w:pPr>
              <w:spacing w:after="0" w:line="300" w:lineRule="auto"/>
            </w:pPr>
            <w:r>
              <w:t>Cadeira de Escritório, Estrutura em Aço Carbono, Revestimento em Courvin, Encosto Interligado ao Assento, Base Giratória com 5 Rodízios, Apoio de Braços Fixo, Sistema de Regulagem a Gás, Normas ABNT NBR 13962.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868BCD" w14:textId="286FFBA3" w:rsidR="2EC97E11" w:rsidRDefault="2EC97E11" w:rsidP="2EC97E11">
            <w:pPr>
              <w:spacing w:after="0" w:line="300" w:lineRule="auto"/>
            </w:pPr>
            <w:r>
              <w:t>636535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3CD82B6" w14:textId="6DA204E3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F964800" w14:textId="68DD6CB6" w:rsidR="2EC97E11" w:rsidRDefault="2EC97E11" w:rsidP="2EC97E11">
            <w:pPr>
              <w:spacing w:after="0" w:line="300" w:lineRule="auto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9C2D92" w14:textId="27F9751B" w:rsidR="2EC97E11" w:rsidRDefault="2EC97E11" w:rsidP="2EC97E11">
            <w:pPr>
              <w:spacing w:after="0" w:line="300" w:lineRule="auto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730F3D7" w14:textId="0531076E" w:rsidR="2EC97E11" w:rsidRDefault="2EC97E11" w:rsidP="2EC97E11">
            <w:pPr>
              <w:spacing w:after="0" w:line="300" w:lineRule="auto"/>
            </w:pPr>
            <w:r>
              <w:t>R$ 716,50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CBE565" w14:textId="3AD204CB" w:rsidR="2EC97E11" w:rsidRDefault="2EC97E11" w:rsidP="2EC97E11">
            <w:pPr>
              <w:spacing w:after="0" w:line="300" w:lineRule="auto"/>
            </w:pPr>
            <w:r>
              <w:t>R$ 35.825,00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95B5D4" w14:textId="30A1A551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73BA254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26BEA8" w14:textId="098780E7" w:rsidR="2EC97E11" w:rsidRDefault="2EC97E11" w:rsidP="2EC97E11">
            <w:pPr>
              <w:spacing w:after="0" w:line="300" w:lineRule="auto"/>
            </w:pPr>
            <w:r>
              <w:t>27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97F9F7" w14:textId="2DD71E42" w:rsidR="2EC97E11" w:rsidRDefault="2EC97E11" w:rsidP="2EC97E11">
            <w:pPr>
              <w:spacing w:after="0" w:line="300" w:lineRule="auto"/>
            </w:pPr>
            <w:r>
              <w:t xml:space="preserve">Cadeira de Escritório, Estrutura em Aço, Revestimento Poliéster/Courino, Encosto em Tela 100% Poliéster, </w:t>
            </w:r>
            <w:r>
              <w:lastRenderedPageBreak/>
              <w:t>Apoio de Braços Reguláveis, Base Giratória, Ajuste de Altura e Inclinação, Apoio de Cabeça.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02A6B2" w14:textId="22ADC734" w:rsidR="2EC97E11" w:rsidRDefault="2EC97E11" w:rsidP="2EC97E11">
            <w:pPr>
              <w:spacing w:after="0" w:line="300" w:lineRule="auto"/>
            </w:pPr>
            <w:r>
              <w:lastRenderedPageBreak/>
              <w:t>460942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4E1550" w14:textId="26DF7508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E2475F" w14:textId="402C5AB0" w:rsidR="2EC97E11" w:rsidRDefault="2EC97E11" w:rsidP="2EC97E11">
            <w:pPr>
              <w:spacing w:after="0" w:line="300" w:lineRule="auto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57AC49" w14:textId="3D035999" w:rsidR="2EC97E11" w:rsidRDefault="2EC97E11" w:rsidP="2EC97E11">
            <w:pPr>
              <w:spacing w:after="0" w:line="300" w:lineRule="auto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CB30A5" w14:textId="1899055A" w:rsidR="2EC97E11" w:rsidRDefault="2EC97E11" w:rsidP="2EC97E11">
            <w:pPr>
              <w:spacing w:after="0" w:line="300" w:lineRule="auto"/>
            </w:pPr>
            <w:r>
              <w:t>R$ 453,83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51156E" w14:textId="71222F7F" w:rsidR="2EC97E11" w:rsidRDefault="2EC97E11" w:rsidP="2EC97E11">
            <w:pPr>
              <w:spacing w:after="0" w:line="300" w:lineRule="auto"/>
            </w:pPr>
            <w:r>
              <w:t>R$ 22.691,50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12BC7C" w14:textId="16DFAA8A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366E520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3E8CC12" w14:textId="10D70F18" w:rsidR="2EC97E11" w:rsidRDefault="2EC97E11" w:rsidP="2EC97E11">
            <w:pPr>
              <w:spacing w:after="0" w:line="300" w:lineRule="auto"/>
            </w:pPr>
            <w:r>
              <w:t>66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A30EFD" w14:textId="1A0BBAA8" w:rsidR="2EC97E11" w:rsidRDefault="2EC97E11" w:rsidP="2EC97E11">
            <w:pPr>
              <w:spacing w:after="0" w:line="300" w:lineRule="auto"/>
            </w:pPr>
            <w:r>
              <w:t>Cadeira de Escritório, Estrutura em Aço, Revestimento em Tecido Alta Resistência, Encosto em Tela Poliéster, Base Giratória com 5 Rodízios Duplos, Braços Reguláveis, Pistão Classe 4.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92CC0D" w14:textId="63C5D53A" w:rsidR="2EC97E11" w:rsidRDefault="2EC97E11" w:rsidP="2EC97E11">
            <w:pPr>
              <w:spacing w:after="0" w:line="300" w:lineRule="auto"/>
            </w:pPr>
            <w:r>
              <w:t>612399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11B6E9" w14:textId="316FCEAD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E074DD" w14:textId="1035D487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21155C" w14:textId="4054DF46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E2B87F" w14:textId="279A6B29" w:rsidR="2EC97E11" w:rsidRDefault="2EC97E11" w:rsidP="2EC97E11">
            <w:pPr>
              <w:spacing w:after="0" w:line="300" w:lineRule="auto"/>
            </w:pPr>
            <w:r>
              <w:t>R$ 1.465,74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9B4C16" w14:textId="011CE382" w:rsidR="2EC97E11" w:rsidRDefault="2EC97E11" w:rsidP="2EC97E11">
            <w:pPr>
              <w:spacing w:after="0" w:line="300" w:lineRule="auto"/>
            </w:pPr>
            <w:r>
              <w:t>R$ 43.972,10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0FB497" w14:textId="66460F00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0E49EC8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C0AA19" w14:textId="73346187" w:rsidR="2EC97E11" w:rsidRDefault="2EC97E11" w:rsidP="2EC97E11">
            <w:pPr>
              <w:spacing w:after="0" w:line="300" w:lineRule="auto"/>
            </w:pPr>
            <w:r>
              <w:t>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93AB55" w14:textId="3D26B992" w:rsidR="2EC97E11" w:rsidRDefault="2EC97E11" w:rsidP="2EC97E11">
            <w:pPr>
              <w:spacing w:after="0" w:line="300" w:lineRule="auto"/>
            </w:pPr>
            <w:r>
              <w:t>Cadeira com Prancheta, Estrutura em Tubo de Aço, Assento e Encosto em Compensado Multilaminado com Espuma Injetada, Revestimento em Tecido, Prancheta Escamoteável, Base Fixa com 4 Pés.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87EFFC" w14:textId="76C7B3EB" w:rsidR="2EC97E11" w:rsidRDefault="2EC97E11" w:rsidP="2EC97E11">
            <w:pPr>
              <w:spacing w:after="0" w:line="300" w:lineRule="auto"/>
            </w:pPr>
            <w:r>
              <w:t>318958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D6B7F5" w14:textId="3E66CF28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F9BB1B" w14:textId="1597AC77" w:rsidR="2EC97E11" w:rsidRDefault="2EC97E11" w:rsidP="2EC97E11">
            <w:pPr>
              <w:spacing w:after="0" w:line="300" w:lineRule="auto"/>
            </w:pPr>
            <w:r>
              <w:t>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ED4BD0" w14:textId="54E85D8E" w:rsidR="2EC97E11" w:rsidRDefault="2EC97E11" w:rsidP="2EC97E11">
            <w:pPr>
              <w:spacing w:after="0" w:line="300" w:lineRule="auto"/>
            </w:pPr>
            <w:r>
              <w:t>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062CEB" w14:textId="2B3CE17F" w:rsidR="2EC97E11" w:rsidRDefault="2EC97E11" w:rsidP="2EC97E11">
            <w:pPr>
              <w:spacing w:after="0" w:line="300" w:lineRule="auto"/>
            </w:pPr>
            <w:r>
              <w:t>R$ 1.428,74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A2BF1F" w14:textId="4E76E7F2" w:rsidR="2EC97E11" w:rsidRDefault="2EC97E11" w:rsidP="2EC97E11">
            <w:pPr>
              <w:spacing w:after="0" w:line="300" w:lineRule="auto"/>
            </w:pPr>
            <w:r>
              <w:t>R$ 85.724,20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1E0C54" w14:textId="18F4BFAF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6214162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444155" w14:textId="5F5B70C7" w:rsidR="2EC97E11" w:rsidRDefault="2EC97E11" w:rsidP="2EC97E11">
            <w:pPr>
              <w:spacing w:after="0" w:line="300" w:lineRule="auto"/>
            </w:pPr>
            <w:r>
              <w:t>83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B1AC9B" w14:textId="5DDB4A82" w:rsidR="2EC97E11" w:rsidRDefault="2EC97E11" w:rsidP="2EC97E11">
            <w:pPr>
              <w:spacing w:after="0" w:line="300" w:lineRule="auto"/>
            </w:pPr>
            <w:r>
              <w:t xml:space="preserve">Cadeira de Escritório, Estrutura em Aço, Revestimento em Tecido Alta Resistência, Encosto em Tela Poliéster, Base Giratória com Rodízios Duplos, Braços </w:t>
            </w:r>
            <w:r>
              <w:lastRenderedPageBreak/>
              <w:t>Reguláveis, Pistão Classe 4.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DCB1EC" w14:textId="251E6AFA" w:rsidR="2EC97E11" w:rsidRDefault="2EC97E11" w:rsidP="2EC97E11">
            <w:pPr>
              <w:spacing w:after="0" w:line="300" w:lineRule="auto"/>
            </w:pPr>
            <w:r>
              <w:lastRenderedPageBreak/>
              <w:t>612399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C6536E" w14:textId="6A7DDE5C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5F91EAA" w14:textId="65AE985C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81894C" w14:textId="36E75869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4CDE99" w14:textId="3C2C0EF7" w:rsidR="2EC97E11" w:rsidRDefault="2EC97E11" w:rsidP="2EC97E11">
            <w:pPr>
              <w:spacing w:after="0" w:line="300" w:lineRule="auto"/>
            </w:pPr>
            <w:r>
              <w:t>R$ 1.085,45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E7A675" w14:textId="393D3C8E" w:rsidR="2EC97E11" w:rsidRDefault="2EC97E11" w:rsidP="2EC97E11">
            <w:pPr>
              <w:spacing w:after="0" w:line="300" w:lineRule="auto"/>
            </w:pPr>
            <w:r>
              <w:t>R$ 21.709,07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0D9E7F" w14:textId="15674105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23DC42E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C32EBE" w14:textId="78E39D53" w:rsidR="2EC97E11" w:rsidRDefault="2EC97E11" w:rsidP="2EC97E11">
            <w:pPr>
              <w:spacing w:after="0" w:line="300" w:lineRule="auto"/>
            </w:pPr>
            <w:r>
              <w:t>84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31FB16" w14:textId="2B08F7E7" w:rsidR="2EC97E11" w:rsidRDefault="2EC97E11" w:rsidP="2EC97E11">
            <w:pPr>
              <w:spacing w:after="0" w:line="300" w:lineRule="auto"/>
            </w:pPr>
            <w:r>
              <w:t>Cadeira de Escritório, Estrutura em Aço Cromado, Revestimento em Couro, Espaldar Alto, Base Giratória com 5 Rodízios Duplos, Apoio de Braços, Sistema de Regulagem Vertical a Gás.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83F972" w14:textId="67024103" w:rsidR="2EC97E11" w:rsidRDefault="2EC97E11" w:rsidP="2EC97E11">
            <w:pPr>
              <w:spacing w:after="0" w:line="300" w:lineRule="auto"/>
            </w:pPr>
            <w:r>
              <w:t>390178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44EA62" w14:textId="0150159F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F298CD" w14:textId="61786162" w:rsidR="2EC97E11" w:rsidRDefault="2EC97E11" w:rsidP="2EC97E11">
            <w:pPr>
              <w:spacing w:after="0" w:line="300" w:lineRule="auto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49D274" w14:textId="77415DC5" w:rsidR="2EC97E11" w:rsidRDefault="2EC97E11" w:rsidP="2EC97E11">
            <w:pPr>
              <w:spacing w:after="0" w:line="300" w:lineRule="auto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B83B88" w14:textId="5A9270F4" w:rsidR="2EC97E11" w:rsidRDefault="2EC97E11" w:rsidP="2EC97E11">
            <w:pPr>
              <w:spacing w:after="0" w:line="300" w:lineRule="auto"/>
            </w:pPr>
            <w:r>
              <w:t>R$ 1.489,93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5E67A6" w14:textId="1A42198E" w:rsidR="2EC97E11" w:rsidRDefault="2EC97E11" w:rsidP="2EC97E11">
            <w:pPr>
              <w:spacing w:after="0" w:line="300" w:lineRule="auto"/>
            </w:pPr>
            <w:r>
              <w:t>R$ 17.879,20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AE9417" w14:textId="6044DD1F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  <w:tr w:rsidR="2EC97E11" w14:paraId="156BEBE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FF6296" w14:textId="7199E5E0" w:rsidR="2EC97E11" w:rsidRDefault="2EC97E11" w:rsidP="2EC97E11">
            <w:pPr>
              <w:spacing w:after="0" w:line="300" w:lineRule="auto"/>
            </w:pPr>
            <w:r>
              <w:t>125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0E28FF" w14:textId="7681D2B6" w:rsidR="2EC97E11" w:rsidRDefault="2EC97E11" w:rsidP="2EC97E11">
            <w:pPr>
              <w:spacing w:after="0" w:line="300" w:lineRule="auto"/>
            </w:pPr>
            <w:r>
              <w:t>Cadeira de Escritório, Estrutura em Aço, Revestimento em Tecido Alta Resistência, Encosto em Tela Poliéster, Base Giratória com 5 Rodízios Duplos, Braços Reguláveis, Pistão Classe 4.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FE2B5A" w14:textId="0782C6C9" w:rsidR="2EC97E11" w:rsidRDefault="2EC97E11" w:rsidP="2EC97E11">
            <w:pPr>
              <w:spacing w:after="0" w:line="300" w:lineRule="auto"/>
            </w:pPr>
            <w:r>
              <w:t>612399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C7F4FC" w14:textId="6AD18B2D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FDC017" w14:textId="3A50D09C" w:rsidR="2EC97E11" w:rsidRDefault="2EC97E11" w:rsidP="2EC97E11">
            <w:pPr>
              <w:spacing w:after="0" w:line="300" w:lineRule="auto"/>
            </w:pPr>
            <w:r>
              <w:t>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7E3EDD" w14:textId="1C23FB46" w:rsidR="2EC97E11" w:rsidRDefault="2EC97E11" w:rsidP="2EC97E11">
            <w:pPr>
              <w:spacing w:after="0" w:line="300" w:lineRule="auto"/>
            </w:pPr>
            <w:r>
              <w:t>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456293" w14:textId="1E5B45A3" w:rsidR="2EC97E11" w:rsidRDefault="2EC97E11" w:rsidP="2EC97E11">
            <w:pPr>
              <w:spacing w:after="0" w:line="300" w:lineRule="auto"/>
            </w:pPr>
            <w:r>
              <w:t>R$ 1.793,04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53B7C6" w14:textId="30303A46" w:rsidR="2EC97E11" w:rsidRDefault="2EC97E11" w:rsidP="2EC97E11">
            <w:pPr>
              <w:spacing w:after="0" w:line="300" w:lineRule="auto"/>
            </w:pPr>
            <w:r>
              <w:t>R$ 71.721,60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B9A66D7" w14:textId="6BD462EC" w:rsidR="2EC97E11" w:rsidRDefault="2EC97E11" w:rsidP="2EC97E11">
            <w:pPr>
              <w:spacing w:after="0" w:line="300" w:lineRule="auto"/>
            </w:pPr>
            <w:r>
              <w:t>Grupo 9</w:t>
            </w:r>
          </w:p>
        </w:tc>
      </w:tr>
    </w:tbl>
    <w:p w14:paraId="671FD9CA" w14:textId="5BA327AB" w:rsidR="2EC97E11" w:rsidRDefault="2EC97E11" w:rsidP="2EC97E11">
      <w:pPr>
        <w:rPr>
          <w:rStyle w:val="Ttulo1Char"/>
        </w:rPr>
      </w:pPr>
    </w:p>
    <w:p w14:paraId="01A82122" w14:textId="0E03B163" w:rsidR="2EC97E11" w:rsidRPr="00CF0497" w:rsidRDefault="6AFB89B8" w:rsidP="00CF0497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10 – ASSENTOS COLETIVOS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48"/>
        <w:gridCol w:w="1606"/>
        <w:gridCol w:w="1171"/>
        <w:gridCol w:w="1145"/>
        <w:gridCol w:w="848"/>
        <w:gridCol w:w="896"/>
        <w:gridCol w:w="1142"/>
        <w:gridCol w:w="1223"/>
        <w:gridCol w:w="975"/>
      </w:tblGrid>
      <w:tr w:rsidR="2EC97E11" w14:paraId="46768543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5695671" w14:textId="57A17EE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183B08F" w14:textId="11540C9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5D506FE" w14:textId="2BC91AE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53D5434" w14:textId="0DB4D62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0EB9BC8" w14:textId="1EFA993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6064CE1" w14:textId="3E2E194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ACA334F" w14:textId="16025D6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D065B96" w14:textId="2409F3C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286353C" w14:textId="4170EC1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463E563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A8C1CA" w14:textId="60385F1A" w:rsidR="2EC97E11" w:rsidRDefault="2EC97E11" w:rsidP="2EC97E11">
            <w:pPr>
              <w:spacing w:after="0" w:line="300" w:lineRule="auto"/>
            </w:pPr>
            <w:r>
              <w:t>21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BE4209" w14:textId="584E0DBC" w:rsidR="2EC97E11" w:rsidRDefault="2EC97E11" w:rsidP="2EC97E11">
            <w:pPr>
              <w:spacing w:after="0" w:line="300" w:lineRule="auto"/>
            </w:pPr>
            <w:r>
              <w:t xml:space="preserve">Cadeira Sobre Longarina, Material do Assento e Encosto: Chapa de Aço, Cor: Prata, Quantidade de Assentos: 3, </w:t>
            </w:r>
            <w:r>
              <w:lastRenderedPageBreak/>
              <w:t>Características Adicionais: Sem Braços, Comprimento da Longarina: 1,56 m, Largura: 0,50 m, Estrutura em Chapa de Aço, Acabamento: Pintura Eletrostática em Epóxi, Cor da Longarina: Preta Semi Fosca.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3CC952" w14:textId="4AB3CF67" w:rsidR="2EC97E11" w:rsidRDefault="2EC97E11" w:rsidP="2EC97E11">
            <w:pPr>
              <w:spacing w:after="0" w:line="300" w:lineRule="auto"/>
            </w:pPr>
            <w:r>
              <w:lastRenderedPageBreak/>
              <w:t>289426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957971" w14:textId="4736EA4D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5F28B0" w14:textId="4E7B2A53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EA0B09" w14:textId="193C9722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03A780" w14:textId="49E63D55" w:rsidR="2EC97E11" w:rsidRDefault="2EC97E11" w:rsidP="2EC97E11">
            <w:pPr>
              <w:spacing w:after="0" w:line="300" w:lineRule="auto"/>
            </w:pPr>
            <w:r>
              <w:t>R$ 2.101,95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5FBC77" w14:textId="3B55BB73" w:rsidR="2EC97E11" w:rsidRDefault="2EC97E11" w:rsidP="2EC97E11">
            <w:pPr>
              <w:spacing w:after="0" w:line="300" w:lineRule="auto"/>
            </w:pPr>
            <w:r>
              <w:t>R$ 10.509,75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263E73A" w14:textId="2F949C50" w:rsidR="2EC97E11" w:rsidRDefault="2EC97E11" w:rsidP="2EC97E11">
            <w:pPr>
              <w:spacing w:after="0" w:line="300" w:lineRule="auto"/>
            </w:pPr>
            <w:r>
              <w:t>Grupo 10</w:t>
            </w:r>
          </w:p>
        </w:tc>
      </w:tr>
      <w:tr w:rsidR="2EC97E11" w14:paraId="51816C5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A37E0F" w14:textId="0E9E90DA" w:rsidR="2EC97E11" w:rsidRDefault="2EC97E11" w:rsidP="2EC97E11">
            <w:pPr>
              <w:spacing w:after="0" w:line="300" w:lineRule="auto"/>
            </w:pPr>
            <w:r>
              <w:t>28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8FEF9A" w14:textId="769D1A42" w:rsidR="2EC97E11" w:rsidRDefault="2EC97E11" w:rsidP="2EC97E11">
            <w:pPr>
              <w:spacing w:after="0" w:line="300" w:lineRule="auto"/>
            </w:pPr>
            <w:r>
              <w:t>Cadeira Refeitório, Material: Aço Carbono, Estrutura em Tubo de Aço, Acabamento Superficial: Pintura a Pó Eletrostática (Poliéster), Comprimento: 49 cm, Largura: 44 cm, Altura: 85 cm, Cor: Cinza Prata, Características Adicionais: Fixa, Sem Braços.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799E5B" w14:textId="1EABA989" w:rsidR="2EC97E11" w:rsidRDefault="2EC97E11" w:rsidP="2EC97E11">
            <w:pPr>
              <w:spacing w:after="0" w:line="300" w:lineRule="auto"/>
            </w:pPr>
            <w:r>
              <w:t>394727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1A4C9E" w14:textId="282E2E0D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7FAC18" w14:textId="65ECB413" w:rsidR="2EC97E11" w:rsidRDefault="2EC97E11" w:rsidP="2EC97E11">
            <w:pPr>
              <w:spacing w:after="0" w:line="300" w:lineRule="auto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BDC55B" w14:textId="2101E6CC" w:rsidR="2EC97E11" w:rsidRDefault="2EC97E11" w:rsidP="2EC97E11">
            <w:pPr>
              <w:spacing w:after="0" w:line="300" w:lineRule="auto"/>
            </w:pPr>
            <w:r>
              <w:t>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AFE4BB" w14:textId="05A66265" w:rsidR="2EC97E11" w:rsidRDefault="2EC97E11" w:rsidP="2EC97E11">
            <w:pPr>
              <w:spacing w:after="0" w:line="300" w:lineRule="auto"/>
            </w:pPr>
            <w:r>
              <w:t>R$ 250,69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55E163" w14:textId="7D3E3E2A" w:rsidR="2EC97E11" w:rsidRDefault="2EC97E11" w:rsidP="2EC97E11">
            <w:pPr>
              <w:spacing w:after="0" w:line="300" w:lineRule="auto"/>
            </w:pPr>
            <w:r>
              <w:t>R$ 12.534,50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7FCDB9" w14:textId="15E51D1B" w:rsidR="2EC97E11" w:rsidRDefault="2EC97E11" w:rsidP="2EC97E11">
            <w:pPr>
              <w:spacing w:after="0" w:line="300" w:lineRule="auto"/>
            </w:pPr>
            <w:r>
              <w:t>Grupo 10</w:t>
            </w:r>
          </w:p>
        </w:tc>
      </w:tr>
    </w:tbl>
    <w:p w14:paraId="2A7DCF07" w14:textId="4F2CE7A8" w:rsidR="2EC97E11" w:rsidRDefault="2EC97E11" w:rsidP="2EC97E11">
      <w:pPr>
        <w:rPr>
          <w:rStyle w:val="Ttulo1Char"/>
        </w:rPr>
      </w:pPr>
    </w:p>
    <w:p w14:paraId="2651C20F" w14:textId="52D10CB0" w:rsidR="2EC97E11" w:rsidRPr="00CF0497" w:rsidRDefault="305C77FB" w:rsidP="00CF0497">
      <w:pPr>
        <w:pStyle w:val="Ttulo2"/>
        <w:spacing w:before="261" w:after="261" w:line="300" w:lineRule="auto"/>
        <w:jc w:val="center"/>
        <w:rPr>
          <w:rStyle w:val="Ttulo1Char"/>
          <w:b/>
          <w:bCs/>
          <w:color w:val="4F81BD" w:themeColor="accent1"/>
          <w:sz w:val="26"/>
          <w:szCs w:val="26"/>
        </w:rPr>
      </w:pPr>
      <w:r w:rsidRPr="2EC97E11">
        <w:rPr>
          <w:rFonts w:ascii="Segoe UI" w:eastAsia="Segoe UI" w:hAnsi="Segoe UI" w:cs="Segoe UI"/>
          <w:sz w:val="31"/>
          <w:szCs w:val="31"/>
        </w:rPr>
        <w:t>GRUPO 11 – ESTOFADOS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48"/>
        <w:gridCol w:w="1606"/>
        <w:gridCol w:w="1171"/>
        <w:gridCol w:w="1145"/>
        <w:gridCol w:w="848"/>
        <w:gridCol w:w="896"/>
        <w:gridCol w:w="1142"/>
        <w:gridCol w:w="1223"/>
        <w:gridCol w:w="975"/>
      </w:tblGrid>
      <w:tr w:rsidR="2EC97E11" w14:paraId="2655970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AFE86F5" w14:textId="58F6BC5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3A88AAD" w14:textId="09717233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A609199" w14:textId="48671D7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97B0DA2" w14:textId="483B3DD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FB537C2" w14:textId="2A446616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18D7145" w14:textId="5E9EF4D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8077139" w14:textId="6B8CEDEC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 xml:space="preserve">Valor Médio </w:t>
            </w:r>
            <w:r w:rsidRPr="2EC97E11">
              <w:rPr>
                <w:b/>
                <w:bCs/>
              </w:rPr>
              <w:lastRenderedPageBreak/>
              <w:t>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4966C41" w14:textId="6AB577D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lastRenderedPageBreak/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15B5FAD" w14:textId="0FF762D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4EA777C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5AF8603" w14:textId="2BCB8EB8" w:rsidR="2EC97E11" w:rsidRDefault="2EC97E11" w:rsidP="2EC97E11">
            <w:pPr>
              <w:spacing w:after="0" w:line="300" w:lineRule="auto"/>
            </w:pPr>
            <w:r>
              <w:t>23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189785" w14:textId="0E2B7B26" w:rsidR="2EC97E11" w:rsidRDefault="2EC97E11" w:rsidP="2EC97E11">
            <w:pPr>
              <w:spacing w:after="0" w:line="300" w:lineRule="auto"/>
            </w:pPr>
            <w:r>
              <w:t>Sofá, Estrutura em Madeira Maciça, Estofamento em Espuma Poliuretano D28, Revestimento em Courvin, Quantidade de Assentos: 1, Cor: Preta, Características Adicionais: Pés em Madeira Envernizada, Largura: 1,00 m, Profundidade: 0,93 m, Altura: 0,90 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8F4443" w14:textId="72B169B5" w:rsidR="2EC97E11" w:rsidRDefault="2EC97E11" w:rsidP="2EC97E11">
            <w:pPr>
              <w:spacing w:after="0" w:line="300" w:lineRule="auto"/>
            </w:pPr>
            <w:r>
              <w:t>636523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253535" w14:textId="28E457A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D689E5" w14:textId="3DC66D1E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D7AE0B9" w14:textId="4DBB733A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634010" w14:textId="3041AD9D" w:rsidR="2EC97E11" w:rsidRDefault="2EC97E11" w:rsidP="2EC97E11">
            <w:pPr>
              <w:spacing w:after="0" w:line="300" w:lineRule="auto"/>
            </w:pPr>
            <w:r>
              <w:t>R$ 419,15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A1F07F" w14:textId="3F4C3FE9" w:rsidR="2EC97E11" w:rsidRDefault="2EC97E11" w:rsidP="2EC97E11">
            <w:pPr>
              <w:spacing w:after="0" w:line="300" w:lineRule="auto"/>
            </w:pPr>
            <w:r>
              <w:t>R$ 4.191,50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0BF049" w14:textId="11DBE8BF" w:rsidR="2EC97E11" w:rsidRDefault="2EC97E11" w:rsidP="2EC97E11">
            <w:pPr>
              <w:spacing w:after="0" w:line="300" w:lineRule="auto"/>
            </w:pPr>
            <w:r>
              <w:t>Grupo 11</w:t>
            </w:r>
          </w:p>
        </w:tc>
      </w:tr>
      <w:tr w:rsidR="2EC97E11" w14:paraId="1BD41B2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425F43" w14:textId="61CA55DB" w:rsidR="2EC97E11" w:rsidRDefault="2EC97E11" w:rsidP="2EC97E11">
            <w:pPr>
              <w:spacing w:after="0" w:line="300" w:lineRule="auto"/>
            </w:pPr>
            <w:r>
              <w:t>29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0293E9" w14:textId="3FB5D781" w:rsidR="2EC97E11" w:rsidRDefault="2EC97E11" w:rsidP="2EC97E11">
            <w:pPr>
              <w:spacing w:after="0" w:line="300" w:lineRule="auto"/>
            </w:pPr>
            <w:r>
              <w:t xml:space="preserve">Sofá, Estrutura em Madeira Maciça, Estofamento em Espuma Poliuretano D28, Revestimento em Couro Sintético, Cor: Preta, Estrutura e Pés em Aço Cromado Tubular, Quantidade de Assentos: 2, Largura: 1,30 m, Profundidade: </w:t>
            </w:r>
            <w:r>
              <w:lastRenderedPageBreak/>
              <w:t>0,70 m, Altura: 0,70 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E18EFC" w14:textId="0CE000F8" w:rsidR="2EC97E11" w:rsidRDefault="2EC97E11" w:rsidP="2EC97E11">
            <w:pPr>
              <w:spacing w:after="0" w:line="300" w:lineRule="auto"/>
            </w:pPr>
            <w:r>
              <w:lastRenderedPageBreak/>
              <w:t>470186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D15497" w14:textId="3BB8E7A7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5DA928" w14:textId="25331F60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93CF626" w14:textId="7357E616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4C5DD68" w14:textId="6AED0B9B" w:rsidR="2EC97E11" w:rsidRDefault="2EC97E11" w:rsidP="2EC97E11">
            <w:pPr>
              <w:spacing w:after="0" w:line="300" w:lineRule="auto"/>
            </w:pPr>
            <w:r>
              <w:t>R$ 1.394,96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3DD795" w14:textId="47D9C19A" w:rsidR="2EC97E11" w:rsidRDefault="2EC97E11" w:rsidP="2EC97E11">
            <w:pPr>
              <w:spacing w:after="0" w:line="300" w:lineRule="auto"/>
            </w:pPr>
            <w:r>
              <w:t>R$ 4.184,88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780E36" w14:textId="377A049F" w:rsidR="2EC97E11" w:rsidRDefault="2EC97E11" w:rsidP="2EC97E11">
            <w:pPr>
              <w:spacing w:after="0" w:line="300" w:lineRule="auto"/>
            </w:pPr>
            <w:r>
              <w:t>Grupo 11</w:t>
            </w:r>
          </w:p>
        </w:tc>
      </w:tr>
      <w:tr w:rsidR="2EC97E11" w14:paraId="04832867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13D7E5" w14:textId="4B47D687" w:rsidR="2EC97E11" w:rsidRDefault="2EC97E11" w:rsidP="2EC97E11">
            <w:pPr>
              <w:spacing w:after="0" w:line="300" w:lineRule="auto"/>
            </w:pPr>
            <w:r>
              <w:t>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4AA646" w14:textId="5EBCD948" w:rsidR="2EC97E11" w:rsidRDefault="2EC97E11" w:rsidP="2EC97E11">
            <w:pPr>
              <w:spacing w:after="0" w:line="300" w:lineRule="auto"/>
            </w:pPr>
            <w:r>
              <w:t>Poltrona, Estrutura em Madeira, Revestimento do Assento e Encosto em Couro Sintético, Tipo: Fixa, Espaldar Alto, Com Braços, Largura: 80 cm, Profundidade: 92 cm, Altura: 1,04 m, Cor: Preta.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810D07" w14:textId="0031F736" w:rsidR="2EC97E11" w:rsidRDefault="2EC97E11" w:rsidP="2EC97E11">
            <w:pPr>
              <w:spacing w:after="0" w:line="300" w:lineRule="auto"/>
            </w:pPr>
            <w:r>
              <w:t>621484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92BA71" w14:textId="3FFA5EC2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32BE23" w14:textId="31C1A8CB" w:rsidR="2EC97E11" w:rsidRDefault="2EC97E11" w:rsidP="2EC97E11">
            <w:pPr>
              <w:spacing w:after="0" w:line="300" w:lineRule="auto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637BE3" w14:textId="1A95414A" w:rsidR="2EC97E11" w:rsidRDefault="2EC97E11" w:rsidP="2EC97E11">
            <w:pPr>
              <w:spacing w:after="0" w:line="300" w:lineRule="auto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68506E" w14:textId="4ECB5827" w:rsidR="2EC97E11" w:rsidRDefault="2EC97E11" w:rsidP="2EC97E11">
            <w:pPr>
              <w:spacing w:after="0" w:line="300" w:lineRule="auto"/>
            </w:pPr>
            <w:r>
              <w:t>R$ 1.500,06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A8E43E" w14:textId="08E272BF" w:rsidR="2EC97E11" w:rsidRDefault="2EC97E11" w:rsidP="2EC97E11">
            <w:pPr>
              <w:spacing w:after="0" w:line="300" w:lineRule="auto"/>
            </w:pPr>
            <w:r>
              <w:t>R$ 6.000,25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644E47" w14:textId="3BBF3271" w:rsidR="2EC97E11" w:rsidRDefault="2EC97E11" w:rsidP="2EC97E11">
            <w:pPr>
              <w:spacing w:after="0" w:line="300" w:lineRule="auto"/>
            </w:pPr>
            <w:r>
              <w:t>Grupo 11</w:t>
            </w:r>
          </w:p>
        </w:tc>
      </w:tr>
      <w:tr w:rsidR="2EC97E11" w14:paraId="307B747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3F7A035" w14:textId="21F0A92D" w:rsidR="2EC97E11" w:rsidRDefault="2EC97E11" w:rsidP="2EC97E11">
            <w:pPr>
              <w:spacing w:after="0" w:line="300" w:lineRule="auto"/>
            </w:pPr>
            <w:r>
              <w:t>85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FBC43E" w14:textId="51A91BAD" w:rsidR="2EC97E11" w:rsidRDefault="2EC97E11" w:rsidP="2EC97E11">
            <w:pPr>
              <w:spacing w:after="0" w:line="300" w:lineRule="auto"/>
            </w:pPr>
            <w:r>
              <w:t>Sofá, Estrutura em Madeira Maciça, Estofamento em Espuma Poliuretano D28, Revestimento em Couro Sintético, Quantidade de Assentos: 3, Cor: Preta, Estrutura e Pés em Aço Cromado Tubular, Largura: 1,80 m, Profundidade: 0,70 m, Altura: 0,70 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B760C6" w14:textId="5091E29E" w:rsidR="2EC97E11" w:rsidRDefault="2EC97E11" w:rsidP="2EC97E11">
            <w:pPr>
              <w:spacing w:after="0" w:line="300" w:lineRule="auto"/>
            </w:pPr>
            <w:r>
              <w:t>470187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3AC065" w14:textId="364790E2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8CB026" w14:textId="59B1FB33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9FE5CE" w14:textId="7698C248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088F1D" w14:textId="71386142" w:rsidR="2EC97E11" w:rsidRDefault="2EC97E11" w:rsidP="2EC97E11">
            <w:pPr>
              <w:spacing w:after="0" w:line="300" w:lineRule="auto"/>
            </w:pPr>
            <w:r>
              <w:t>R$ 4.001,31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A78466" w14:textId="12D007CA" w:rsidR="2EC97E11" w:rsidRDefault="2EC97E11" w:rsidP="2EC97E11">
            <w:pPr>
              <w:spacing w:after="0" w:line="300" w:lineRule="auto"/>
            </w:pPr>
            <w:r>
              <w:t>R$ 12.003,93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653483" w14:textId="25C81233" w:rsidR="2EC97E11" w:rsidRDefault="2EC97E11" w:rsidP="2EC97E11">
            <w:pPr>
              <w:spacing w:after="0" w:line="300" w:lineRule="auto"/>
            </w:pPr>
            <w:r>
              <w:t>Grupo 11</w:t>
            </w:r>
          </w:p>
        </w:tc>
      </w:tr>
      <w:tr w:rsidR="2EC97E11" w14:paraId="56677DAD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25DAA8" w14:textId="3E868EF6" w:rsidR="2EC97E11" w:rsidRDefault="2EC97E11" w:rsidP="2EC97E11">
            <w:pPr>
              <w:spacing w:after="0" w:line="300" w:lineRule="auto"/>
            </w:pPr>
            <w:r>
              <w:t>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24AE50" w14:textId="7373D53B" w:rsidR="2EC97E11" w:rsidRDefault="2EC97E11" w:rsidP="2EC97E11">
            <w:pPr>
              <w:spacing w:after="0" w:line="300" w:lineRule="auto"/>
            </w:pPr>
            <w:r>
              <w:t xml:space="preserve">Sofá, Estrutura em </w:t>
            </w:r>
            <w:r>
              <w:lastRenderedPageBreak/>
              <w:t>Madeira Maciça, Estofamento em Espuma Poliuretano D28, Revestimento em Couro Sintético, Quantidade de Assentos: 2, Cor: Preta, Estrutura e Pés em Aço Cromado Tubular, Largura: 1,30 m, Profundidade: 0,70 m, Altura: 0,70 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104E6A" w14:textId="01077C06" w:rsidR="2EC97E11" w:rsidRDefault="2EC97E11" w:rsidP="2EC97E11">
            <w:pPr>
              <w:spacing w:after="0" w:line="300" w:lineRule="auto"/>
            </w:pPr>
            <w:r>
              <w:lastRenderedPageBreak/>
              <w:t>470186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F185C8" w14:textId="15930EE9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FB79CC" w14:textId="17BEA592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7D94F1" w14:textId="1BE79BC3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60E5E3" w14:textId="217159EA" w:rsidR="2EC97E11" w:rsidRDefault="2EC97E11" w:rsidP="2EC97E11">
            <w:pPr>
              <w:spacing w:after="0" w:line="300" w:lineRule="auto"/>
            </w:pPr>
            <w:r>
              <w:t>R$ 2.966,42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E91A12" w14:textId="2252CF2C" w:rsidR="2EC97E11" w:rsidRDefault="2EC97E11" w:rsidP="2EC97E11">
            <w:pPr>
              <w:spacing w:after="0" w:line="300" w:lineRule="auto"/>
            </w:pPr>
            <w:r>
              <w:t>R$ 5.932,85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CB9DFA" w14:textId="341264DE" w:rsidR="2EC97E11" w:rsidRDefault="2EC97E11" w:rsidP="2EC97E11">
            <w:pPr>
              <w:spacing w:after="0" w:line="300" w:lineRule="auto"/>
            </w:pPr>
            <w:r>
              <w:t>Grupo 11</w:t>
            </w:r>
          </w:p>
        </w:tc>
      </w:tr>
    </w:tbl>
    <w:p w14:paraId="69979B2B" w14:textId="45DC694B" w:rsidR="2EC97E11" w:rsidRDefault="2EC97E11" w:rsidP="2EC97E11">
      <w:pPr>
        <w:rPr>
          <w:rStyle w:val="Ttulo1Char"/>
        </w:rPr>
      </w:pPr>
    </w:p>
    <w:p w14:paraId="6FB1E798" w14:textId="4402E71D" w:rsidR="2EC97E11" w:rsidRPr="00740B72" w:rsidRDefault="0CEEE96D" w:rsidP="00740B72">
      <w:pPr>
        <w:pStyle w:val="Ttulo2"/>
        <w:spacing w:before="261" w:after="261" w:line="300" w:lineRule="auto"/>
        <w:jc w:val="center"/>
        <w:rPr>
          <w:rStyle w:val="Ttulo1Char"/>
          <w:b/>
          <w:bCs/>
          <w:color w:val="4F81BD" w:themeColor="accent1"/>
          <w:sz w:val="26"/>
          <w:szCs w:val="26"/>
        </w:rPr>
      </w:pPr>
      <w:r w:rsidRPr="2EC97E11">
        <w:rPr>
          <w:rFonts w:ascii="Segoe UI" w:eastAsia="Segoe UI" w:hAnsi="Segoe UI" w:cs="Segoe UI"/>
          <w:sz w:val="31"/>
          <w:szCs w:val="31"/>
        </w:rPr>
        <w:t>GRUPO 12 – UTENSÍLIOS DE COPA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80"/>
        <w:gridCol w:w="2555"/>
        <w:gridCol w:w="1088"/>
        <w:gridCol w:w="1056"/>
        <w:gridCol w:w="682"/>
        <w:gridCol w:w="743"/>
        <w:gridCol w:w="1053"/>
        <w:gridCol w:w="1155"/>
        <w:gridCol w:w="842"/>
      </w:tblGrid>
      <w:tr w:rsidR="2EC97E11" w14:paraId="187BD01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BAE6401" w14:textId="2C3A2AAC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CE52EFA" w14:textId="7D04089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5696FB0" w14:textId="49DFAE4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4F3DE6B" w14:textId="42EA814C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3F494CD" w14:textId="57BA335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004C65E" w14:textId="76A5851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699DAEB" w14:textId="7D986CAC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897896E" w14:textId="24DA7BE6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A16CD22" w14:textId="6129934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5FAC732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EAC99B3" w14:textId="4E0AC2F1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B340C3B" w14:textId="35ADC051" w:rsidR="2EC97E11" w:rsidRDefault="2EC97E11" w:rsidP="2EC97E11">
            <w:pPr>
              <w:spacing w:after="0" w:line="300" w:lineRule="auto"/>
            </w:pPr>
            <w:r>
              <w:t>Xícara, Material: Porcelana, Tipo: Café, Cor: Branca, Capacidade: 65 ml, Características Adicionais: Frisos dourados nas bordas da xícara e do pires.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1C750A" w14:textId="0099BE78" w:rsidR="2EC97E11" w:rsidRDefault="2EC97E11" w:rsidP="2EC97E11">
            <w:pPr>
              <w:spacing w:after="0" w:line="300" w:lineRule="auto"/>
            </w:pPr>
            <w:r>
              <w:t>387857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2F142F" w14:textId="25C3B036" w:rsidR="2EC97E11" w:rsidRDefault="2EC97E11" w:rsidP="2EC97E11">
            <w:pPr>
              <w:spacing w:after="0" w:line="300" w:lineRule="auto"/>
            </w:pPr>
            <w:r>
              <w:t>CX 12 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0A2663" w14:textId="6B0405E6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4B4A4B" w14:textId="3FE0EB7B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FADA57" w14:textId="4586E0C2" w:rsidR="2EC97E11" w:rsidRDefault="2EC97E11" w:rsidP="2EC97E11">
            <w:pPr>
              <w:spacing w:after="0" w:line="300" w:lineRule="auto"/>
            </w:pPr>
            <w:r>
              <w:t>R$ 217,41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F436B01" w14:textId="4EF1716C" w:rsidR="2EC97E11" w:rsidRDefault="2EC97E11" w:rsidP="2EC97E11">
            <w:pPr>
              <w:spacing w:after="0" w:line="300" w:lineRule="auto"/>
            </w:pPr>
            <w:r>
              <w:t>R$ 1.304,46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F51743" w14:textId="1598E092" w:rsidR="2EC97E11" w:rsidRDefault="2EC97E11" w:rsidP="2EC97E11">
            <w:pPr>
              <w:spacing w:after="0" w:line="300" w:lineRule="auto"/>
            </w:pPr>
            <w:r>
              <w:t>Grupo 12</w:t>
            </w:r>
          </w:p>
        </w:tc>
      </w:tr>
      <w:tr w:rsidR="2EC97E11" w14:paraId="0E38C17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49B01C" w14:textId="49306009" w:rsidR="2EC97E11" w:rsidRDefault="2EC97E11" w:rsidP="2EC97E11">
            <w:pPr>
              <w:spacing w:after="0" w:line="300" w:lineRule="auto"/>
            </w:pPr>
            <w:r>
              <w:t>31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56C51C" w14:textId="4BA1A11A" w:rsidR="2EC97E11" w:rsidRDefault="2EC97E11" w:rsidP="2EC97E11">
            <w:pPr>
              <w:spacing w:after="0" w:line="300" w:lineRule="auto"/>
            </w:pPr>
            <w:r>
              <w:t xml:space="preserve">Faqueiro, Material dos Talheres: Aço Inoxidável, Material do Cabo: Aço Inoxidável, Cor: Prata, Quantidade: 12 Facas, 12 Garfos, 12 Colheres, 12 Facas Sobremesa, 12 Garfos </w:t>
            </w:r>
            <w:r>
              <w:lastRenderedPageBreak/>
              <w:t>Sobremesa, 12 Colheres Sobremesa, 12 Colheres Café, 12 Colheres Chá, 12 Garfos Peixe, 12 Facas Peixe, 1 Concha Terrina.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E10DB6" w14:textId="1CF8FB24" w:rsidR="2EC97E11" w:rsidRDefault="2EC97E11" w:rsidP="2EC97E11">
            <w:pPr>
              <w:spacing w:after="0" w:line="300" w:lineRule="auto"/>
            </w:pPr>
            <w:r>
              <w:lastRenderedPageBreak/>
              <w:t>620607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3941C0" w14:textId="0D4E64F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D479B6" w14:textId="6C53AC02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24E190" w14:textId="056A4596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9BC9EC" w14:textId="5182A193" w:rsidR="2EC97E11" w:rsidRDefault="2EC97E11" w:rsidP="2EC97E11">
            <w:pPr>
              <w:spacing w:after="0" w:line="300" w:lineRule="auto"/>
            </w:pPr>
            <w:r>
              <w:t>R$ 93,67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F60662" w14:textId="4076223B" w:rsidR="2EC97E11" w:rsidRDefault="2EC97E11" w:rsidP="2EC97E11">
            <w:pPr>
              <w:spacing w:after="0" w:line="300" w:lineRule="auto"/>
            </w:pPr>
            <w:r>
              <w:t>R$ 562,02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05796F" w14:textId="54A44B73" w:rsidR="2EC97E11" w:rsidRDefault="2EC97E11" w:rsidP="2EC97E11">
            <w:pPr>
              <w:spacing w:after="0" w:line="300" w:lineRule="auto"/>
            </w:pPr>
            <w:r>
              <w:t>Grupo 12</w:t>
            </w:r>
          </w:p>
        </w:tc>
      </w:tr>
      <w:tr w:rsidR="2EC97E11" w14:paraId="37BF72B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E378B0" w14:textId="139E999C" w:rsidR="2EC97E11" w:rsidRDefault="2EC97E11" w:rsidP="2EC97E11">
            <w:pPr>
              <w:spacing w:after="0" w:line="300" w:lineRule="auto"/>
            </w:pPr>
            <w:r>
              <w:t>32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38BAC1" w14:textId="30574C2E" w:rsidR="2EC97E11" w:rsidRDefault="2EC97E11" w:rsidP="2EC97E11">
            <w:pPr>
              <w:spacing w:after="0" w:line="300" w:lineRule="auto"/>
            </w:pPr>
            <w:r>
              <w:t>Copo de Vidro, Capacidade: 300 ml, Cor: Transparente, Uso: Água/Suco/Refrigerante.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6299B1" w14:textId="2A701822" w:rsidR="2EC97E11" w:rsidRDefault="2EC97E11" w:rsidP="2EC97E11">
            <w:pPr>
              <w:spacing w:after="0" w:line="300" w:lineRule="auto"/>
            </w:pPr>
            <w:r>
              <w:t>393858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3ABF58B" w14:textId="16126234" w:rsidR="2EC97E11" w:rsidRDefault="2EC97E11" w:rsidP="2EC97E11">
            <w:pPr>
              <w:spacing w:after="0" w:line="300" w:lineRule="auto"/>
            </w:pPr>
            <w:r>
              <w:t>CX 24 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8BE4D5C" w14:textId="19934510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47D737" w14:textId="5674F18B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2F0B27" w14:textId="01CA6413" w:rsidR="2EC97E11" w:rsidRDefault="2EC97E11" w:rsidP="2EC97E11">
            <w:pPr>
              <w:spacing w:after="0" w:line="300" w:lineRule="auto"/>
            </w:pPr>
            <w:r>
              <w:t>R$ 179,78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FE4AC4" w14:textId="1DF819EE" w:rsidR="2EC97E11" w:rsidRDefault="2EC97E11" w:rsidP="2EC97E11">
            <w:pPr>
              <w:spacing w:after="0" w:line="300" w:lineRule="auto"/>
            </w:pPr>
            <w:r>
              <w:t>R$ 539,34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861568" w14:textId="4F3CF036" w:rsidR="2EC97E11" w:rsidRDefault="2EC97E11" w:rsidP="2EC97E11">
            <w:pPr>
              <w:spacing w:after="0" w:line="300" w:lineRule="auto"/>
            </w:pPr>
            <w:r>
              <w:t>Grupo 12</w:t>
            </w:r>
          </w:p>
        </w:tc>
      </w:tr>
      <w:tr w:rsidR="2EC97E11" w14:paraId="21C8D32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B4A627" w14:textId="16B08436" w:rsidR="2EC97E11" w:rsidRDefault="2EC97E11" w:rsidP="2EC97E11">
            <w:pPr>
              <w:spacing w:after="0" w:line="300" w:lineRule="auto"/>
            </w:pPr>
            <w:r>
              <w:t>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948D8F" w14:textId="6E7ADBC9" w:rsidR="2EC97E11" w:rsidRDefault="2EC97E11" w:rsidP="2EC97E11">
            <w:pPr>
              <w:spacing w:after="0" w:line="300" w:lineRule="auto"/>
            </w:pPr>
            <w:r>
              <w:t>Bule, Material: Aço Inoxidável, Capacidade: 1 L, Finalidade: Café, Características Adicionais: Com bico curto.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3B12E2A" w14:textId="5BE38FBE" w:rsidR="2EC97E11" w:rsidRDefault="2EC97E11" w:rsidP="2EC97E11">
            <w:pPr>
              <w:spacing w:after="0" w:line="300" w:lineRule="auto"/>
            </w:pPr>
            <w:r>
              <w:t>233623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E34EF0" w14:textId="1EE7DDA9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7934CA" w14:textId="5312E5BA" w:rsidR="2EC97E11" w:rsidRDefault="2EC97E11" w:rsidP="2EC97E11">
            <w:pPr>
              <w:spacing w:after="0" w:line="300" w:lineRule="auto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4B1558" w14:textId="6F72542E" w:rsidR="2EC97E11" w:rsidRDefault="2EC97E11" w:rsidP="2EC97E11">
            <w:pPr>
              <w:spacing w:after="0" w:line="300" w:lineRule="auto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C9A95E" w14:textId="1BA7469E" w:rsidR="2EC97E11" w:rsidRDefault="2EC97E11" w:rsidP="2EC97E11">
            <w:pPr>
              <w:spacing w:after="0" w:line="300" w:lineRule="auto"/>
            </w:pPr>
            <w:r>
              <w:t>R$ 178,67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9B0AEC" w14:textId="4CE70406" w:rsidR="2EC97E11" w:rsidRDefault="2EC97E11" w:rsidP="2EC97E11">
            <w:pPr>
              <w:spacing w:after="0" w:line="300" w:lineRule="auto"/>
            </w:pPr>
            <w:r>
              <w:t>R$ 714,68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02CA7E" w14:textId="58B15BD1" w:rsidR="2EC97E11" w:rsidRDefault="2EC97E11" w:rsidP="2EC97E11">
            <w:pPr>
              <w:spacing w:after="0" w:line="300" w:lineRule="auto"/>
            </w:pPr>
            <w:r>
              <w:t>Grupo 12</w:t>
            </w:r>
          </w:p>
        </w:tc>
      </w:tr>
      <w:tr w:rsidR="2EC97E11" w14:paraId="4DD820B8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7A4CF6" w14:textId="4F2B83B1" w:rsidR="2EC97E11" w:rsidRDefault="2EC97E11" w:rsidP="2EC97E11">
            <w:pPr>
              <w:spacing w:after="0" w:line="300" w:lineRule="auto"/>
            </w:pPr>
            <w:r>
              <w:t>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5CA0D5" w14:textId="381B0881" w:rsidR="2EC97E11" w:rsidRDefault="2EC97E11" w:rsidP="2EC97E11">
            <w:pPr>
              <w:spacing w:after="0" w:line="300" w:lineRule="auto"/>
            </w:pPr>
            <w:r>
              <w:t>Jarra, Material: Aço Inoxidável, Capacidade: 3 L, Modelo: Cilíndrico, Cor: Inox, Características Adicionais: Com tampa, bico, aparador de gelo e alça.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85D038" w14:textId="40D4A3A6" w:rsidR="2EC97E11" w:rsidRDefault="2EC97E11" w:rsidP="2EC97E11">
            <w:pPr>
              <w:spacing w:after="0" w:line="300" w:lineRule="auto"/>
            </w:pPr>
            <w:r>
              <w:t>624239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2FDFD21" w14:textId="6FA3076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F2313E" w14:textId="5B6AB41E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ECE5BC" w14:textId="1ED09228" w:rsidR="2EC97E11" w:rsidRDefault="2EC97E11" w:rsidP="2EC97E11">
            <w:pPr>
              <w:spacing w:after="0" w:line="300" w:lineRule="auto"/>
            </w:pPr>
            <w:r>
              <w:t>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710438" w14:textId="64DD52FC" w:rsidR="2EC97E11" w:rsidRDefault="2EC97E11" w:rsidP="2EC97E11">
            <w:pPr>
              <w:spacing w:after="0" w:line="300" w:lineRule="auto"/>
            </w:pPr>
            <w:r>
              <w:t>R$ 253,23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3FFAF5" w14:textId="5D82DF3C" w:rsidR="2EC97E11" w:rsidRDefault="2EC97E11" w:rsidP="2EC97E11">
            <w:pPr>
              <w:spacing w:after="0" w:line="300" w:lineRule="auto"/>
            </w:pPr>
            <w:r>
              <w:t>R$ 1.519,38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53A0C9" w14:textId="2AA16964" w:rsidR="2EC97E11" w:rsidRDefault="2EC97E11" w:rsidP="2EC97E11">
            <w:pPr>
              <w:spacing w:after="0" w:line="300" w:lineRule="auto"/>
            </w:pPr>
            <w:r>
              <w:t>Grupo 12</w:t>
            </w:r>
          </w:p>
        </w:tc>
      </w:tr>
      <w:tr w:rsidR="2EC97E11" w14:paraId="11975345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E4E854" w14:textId="69093524" w:rsidR="2EC97E11" w:rsidRDefault="2EC97E11" w:rsidP="2EC97E11">
            <w:pPr>
              <w:spacing w:after="0" w:line="300" w:lineRule="auto"/>
            </w:pPr>
            <w:r>
              <w:t>35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3D4ECBF" w14:textId="53EA109F" w:rsidR="2EC97E11" w:rsidRDefault="2EC97E11" w:rsidP="2EC97E11">
            <w:pPr>
              <w:spacing w:after="0" w:line="300" w:lineRule="auto"/>
            </w:pPr>
            <w:r>
              <w:t>Toalha de Mesa, Material: Jacquard, Formato: Retangular, Comprimento: 4,50 m, Largura: 2,80 m, Cor: Branca.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62D468" w14:textId="498400A6" w:rsidR="2EC97E11" w:rsidRDefault="2EC97E11" w:rsidP="2EC97E11">
            <w:pPr>
              <w:spacing w:after="0" w:line="300" w:lineRule="auto"/>
            </w:pPr>
            <w:r>
              <w:t>633840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381B5D" w14:textId="334ED41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AF48EA" w14:textId="7AC733EE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0A3189" w14:textId="1FB3205C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A954E5" w14:textId="0357D0C7" w:rsidR="2EC97E11" w:rsidRDefault="2EC97E11" w:rsidP="2EC97E11">
            <w:pPr>
              <w:spacing w:after="0" w:line="300" w:lineRule="auto"/>
            </w:pPr>
            <w:r>
              <w:t>R$ 138,90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ACF7A3" w14:textId="3EF2CA74" w:rsidR="2EC97E11" w:rsidRDefault="2EC97E11" w:rsidP="2EC97E11">
            <w:pPr>
              <w:spacing w:after="0" w:line="300" w:lineRule="auto"/>
            </w:pPr>
            <w:r>
              <w:t>R$ 416,70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08138A" w14:textId="1276C239" w:rsidR="2EC97E11" w:rsidRDefault="2EC97E11" w:rsidP="2EC97E11">
            <w:pPr>
              <w:spacing w:after="0" w:line="300" w:lineRule="auto"/>
            </w:pPr>
            <w:r>
              <w:t>Grupo 12</w:t>
            </w:r>
          </w:p>
        </w:tc>
      </w:tr>
    </w:tbl>
    <w:p w14:paraId="5C51A27B" w14:textId="2F6E0163" w:rsidR="2EC97E11" w:rsidRDefault="2EC97E11" w:rsidP="2EC97E11">
      <w:pPr>
        <w:rPr>
          <w:rStyle w:val="Ttulo1Char"/>
        </w:rPr>
      </w:pPr>
    </w:p>
    <w:p w14:paraId="0095304A" w14:textId="63BAE4F9" w:rsidR="7D6B798E" w:rsidRDefault="7D6B798E" w:rsidP="00740B72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13 – AUDIOVISUAL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91"/>
        <w:gridCol w:w="2374"/>
        <w:gridCol w:w="1099"/>
        <w:gridCol w:w="1066"/>
        <w:gridCol w:w="692"/>
        <w:gridCol w:w="753"/>
        <w:gridCol w:w="1161"/>
        <w:gridCol w:w="1166"/>
        <w:gridCol w:w="852"/>
      </w:tblGrid>
      <w:tr w:rsidR="2EC97E11" w14:paraId="0C777D5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EA48DAC" w14:textId="3D3EE17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95DB7F1" w14:textId="011486B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FB37F7F" w14:textId="3531A7E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1A3EA5F" w14:textId="7B4D08C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DEEA12B" w14:textId="1895FC7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81E1F0" w14:textId="34EC53F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D171D05" w14:textId="6CE7DB7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C2AB439" w14:textId="435E035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F109A09" w14:textId="7BDBC87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32A0BB63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EAD56C" w14:textId="0C027950" w:rsidR="2EC97E11" w:rsidRDefault="2EC97E11" w:rsidP="2EC97E11">
            <w:pPr>
              <w:spacing w:after="0" w:line="300" w:lineRule="auto"/>
            </w:pPr>
            <w:r>
              <w:t>36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C9C21E" w14:textId="6FC72B66" w:rsidR="2EC97E11" w:rsidRDefault="2EC97E11" w:rsidP="2EC97E11">
            <w:pPr>
              <w:spacing w:after="0" w:line="300" w:lineRule="auto"/>
            </w:pPr>
            <w:r>
              <w:t xml:space="preserve">Microfone (de mesa), Tipo: Profissional, Alimentação: Cápsula Cardióide, Resposta de Frequência: 20 Hz a 20 kHz, Alcance Dinâmico: 115 dB, </w:t>
            </w:r>
            <w:r>
              <w:lastRenderedPageBreak/>
              <w:t>Padrão Omnidirecional, Acessórios: Suporte compatível e cabo.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373CDF" w14:textId="0129F458" w:rsidR="2EC97E11" w:rsidRDefault="2EC97E11" w:rsidP="2EC97E11">
            <w:pPr>
              <w:spacing w:after="0" w:line="300" w:lineRule="auto"/>
            </w:pPr>
            <w:r>
              <w:lastRenderedPageBreak/>
              <w:t>321345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E458796" w14:textId="151B5556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267B74" w14:textId="267E5402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7D74C5" w14:textId="4DB0E6B6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054506" w14:textId="54455709" w:rsidR="2EC97E11" w:rsidRDefault="2EC97E11" w:rsidP="2EC97E11">
            <w:pPr>
              <w:spacing w:after="0" w:line="300" w:lineRule="auto"/>
            </w:pPr>
            <w:r>
              <w:t>R$ 585,25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8C0264" w14:textId="1183D182" w:rsidR="2EC97E11" w:rsidRDefault="2EC97E11" w:rsidP="2EC97E11">
            <w:pPr>
              <w:spacing w:after="0" w:line="300" w:lineRule="auto"/>
            </w:pPr>
            <w:r>
              <w:t>R$ 1.170,50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01A8DE" w14:textId="65ED2D5A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34D0A59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9281D5" w14:textId="7F10234E" w:rsidR="2EC97E11" w:rsidRDefault="2EC97E11" w:rsidP="2EC97E11">
            <w:pPr>
              <w:spacing w:after="0" w:line="300" w:lineRule="auto"/>
            </w:pPr>
            <w:r>
              <w:t>56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9FD57F" w14:textId="4680B9AA" w:rsidR="2EC97E11" w:rsidRDefault="2EC97E11" w:rsidP="2EC97E11">
            <w:pPr>
              <w:spacing w:after="0" w:line="300" w:lineRule="auto"/>
            </w:pPr>
            <w:r>
              <w:t>Câmera Fotográfica Digital, Tipo de Foco: Multifocal, Visor: EVF/LCD, Interface: USB, Memória: Cartões SD/SDHC/SDXC, Características: Full Frame Mirrorless, Acessórios: Bolsa, Carregador e Alça.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826018" w14:textId="22F080EA" w:rsidR="2EC97E11" w:rsidRDefault="2EC97E11" w:rsidP="2EC97E11">
            <w:pPr>
              <w:spacing w:after="0" w:line="300" w:lineRule="auto"/>
            </w:pPr>
            <w:r>
              <w:t>485489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8DF2BE" w14:textId="14C2936F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721682" w14:textId="3E2D6F0B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1E1515" w14:textId="113D55F9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286267" w14:textId="16C8AB51" w:rsidR="2EC97E11" w:rsidRDefault="2EC97E11" w:rsidP="2EC97E11">
            <w:pPr>
              <w:spacing w:after="0" w:line="300" w:lineRule="auto"/>
            </w:pPr>
            <w:r>
              <w:t>R$ 13.017,00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96F224" w14:textId="7806C164" w:rsidR="2EC97E11" w:rsidRDefault="2EC97E11" w:rsidP="2EC97E11">
            <w:pPr>
              <w:spacing w:after="0" w:line="300" w:lineRule="auto"/>
            </w:pPr>
            <w:r>
              <w:t>R$ 13.017,00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D4FDF1" w14:textId="745D38F7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1BCD86B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9EA195" w14:textId="3A6C85D9" w:rsidR="2EC97E11" w:rsidRDefault="2EC97E11" w:rsidP="2EC97E11">
            <w:pPr>
              <w:spacing w:after="0" w:line="300" w:lineRule="auto"/>
            </w:pPr>
            <w:r>
              <w:t>57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78795B" w14:textId="5C361BFF" w:rsidR="2EC97E11" w:rsidRDefault="2EC97E11" w:rsidP="2EC97E11">
            <w:pPr>
              <w:spacing w:after="0" w:line="300" w:lineRule="auto"/>
            </w:pPr>
            <w:r>
              <w:t>Microfone de Lapela, Alimentação: Bateria, Resposta de Frequência: 50 Hz a 20 kHz, Alcance: 200 m, Padrão Omnidirecional, Acessórios: 1 Receptor e 2 Transmissores.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1D436E" w14:textId="26D865A8" w:rsidR="2EC97E11" w:rsidRDefault="2EC97E11" w:rsidP="2EC97E11">
            <w:pPr>
              <w:spacing w:after="0" w:line="300" w:lineRule="auto"/>
            </w:pPr>
            <w:r>
              <w:t>611519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46E713" w14:textId="626FFAD8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485B1F" w14:textId="38ED9E26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80572B" w14:textId="5D93BCC5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6FAB95" w14:textId="54AE64BC" w:rsidR="2EC97E11" w:rsidRDefault="2EC97E11" w:rsidP="2EC97E11">
            <w:pPr>
              <w:spacing w:after="0" w:line="300" w:lineRule="auto"/>
            </w:pPr>
            <w:r>
              <w:t>R$ 79,48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2E0544" w14:textId="40585D6A" w:rsidR="2EC97E11" w:rsidRDefault="2EC97E11" w:rsidP="2EC97E11">
            <w:pPr>
              <w:spacing w:after="0" w:line="300" w:lineRule="auto"/>
            </w:pPr>
            <w:r>
              <w:t>R$ 158,95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2D382B" w14:textId="6C952D2D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09F1832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A7559D" w14:textId="53A36A40" w:rsidR="2EC97E11" w:rsidRDefault="2EC97E11" w:rsidP="2EC97E11">
            <w:pPr>
              <w:spacing w:after="0" w:line="300" w:lineRule="auto"/>
            </w:pPr>
            <w:r>
              <w:t>58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9ECC3F0" w14:textId="7DD4FFF4" w:rsidR="2EC97E11" w:rsidRDefault="2EC97E11" w:rsidP="2EC97E11">
            <w:pPr>
              <w:spacing w:after="0" w:line="300" w:lineRule="auto"/>
            </w:pPr>
            <w:r>
              <w:t>Estabilizador Fotográfico, Número de Eixos: 3 (Inclinação, Rotação e Guinada), Interface: USB.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F728222" w14:textId="547BA3D1" w:rsidR="2EC97E11" w:rsidRDefault="2EC97E11" w:rsidP="2EC97E11">
            <w:pPr>
              <w:spacing w:after="0" w:line="300" w:lineRule="auto"/>
            </w:pPr>
            <w:r>
              <w:t>485493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9B627FD" w14:textId="639C4E9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407F94" w14:textId="7146C89C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02EAC2" w14:textId="11FA7722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31A197" w14:textId="07174B39" w:rsidR="2EC97E11" w:rsidRDefault="2EC97E11" w:rsidP="2EC97E11">
            <w:pPr>
              <w:spacing w:after="0" w:line="300" w:lineRule="auto"/>
            </w:pPr>
            <w:r>
              <w:t>R$ 588,19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51E755" w14:textId="09A642CA" w:rsidR="2EC97E11" w:rsidRDefault="2EC97E11" w:rsidP="2EC97E11">
            <w:pPr>
              <w:spacing w:after="0" w:line="300" w:lineRule="auto"/>
            </w:pPr>
            <w:r>
              <w:t>R$ 588,19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F5077F" w14:textId="55A0B7A2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2C4DCC7C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B77D00" w14:textId="1085F3DC" w:rsidR="2EC97E11" w:rsidRDefault="2EC97E11" w:rsidP="2EC97E11">
            <w:pPr>
              <w:spacing w:after="0" w:line="300" w:lineRule="auto"/>
            </w:pPr>
            <w:r>
              <w:t>59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9D096B" w14:textId="45D7B572" w:rsidR="2EC97E11" w:rsidRDefault="2EC97E11" w:rsidP="2EC97E11">
            <w:pPr>
              <w:spacing w:after="0" w:line="300" w:lineRule="auto"/>
            </w:pPr>
            <w:r>
              <w:t>Tripé Profissional para Câmera, Material: Alumínio, Tipo: Retrátil, Altura Máxima: 1,80 m, Capacidade: 2,5 kg, Cabeça Giratória, Acessórios: Bolsa para Transporte.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026A30" w14:textId="4238C5E8" w:rsidR="2EC97E11" w:rsidRDefault="2EC97E11" w:rsidP="2EC97E11">
            <w:pPr>
              <w:spacing w:after="0" w:line="300" w:lineRule="auto"/>
            </w:pPr>
            <w:r>
              <w:t>626424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C4AFA7" w14:textId="6970DCFE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291EB6" w14:textId="3DB7B7D1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B71F77" w14:textId="640AEABE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BB7C0A" w14:textId="4ED57E73" w:rsidR="2EC97E11" w:rsidRDefault="2EC97E11" w:rsidP="2EC97E11">
            <w:pPr>
              <w:spacing w:after="0" w:line="300" w:lineRule="auto"/>
            </w:pPr>
            <w:r>
              <w:t>R$ 414,68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67D895" w14:textId="74868FFC" w:rsidR="2EC97E11" w:rsidRDefault="2EC97E11" w:rsidP="2EC97E11">
            <w:pPr>
              <w:spacing w:after="0" w:line="300" w:lineRule="auto"/>
            </w:pPr>
            <w:r>
              <w:t>R$ 414,68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6BB960" w14:textId="460752D0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2204840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B77152" w14:textId="2F57D87F" w:rsidR="2EC97E11" w:rsidRDefault="2EC97E11" w:rsidP="2EC97E11">
            <w:pPr>
              <w:spacing w:after="0" w:line="300" w:lineRule="auto"/>
            </w:pPr>
            <w:r>
              <w:t>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F2C2A0" w14:textId="33DDB85A" w:rsidR="2EC97E11" w:rsidRDefault="2EC97E11" w:rsidP="2EC97E11">
            <w:pPr>
              <w:spacing w:after="0" w:line="300" w:lineRule="auto"/>
            </w:pPr>
            <w:r>
              <w:t>Disco Rígido Removível (HD Externo ou SSD), Capacidade: 2 TB, Interface: USB 3.0, Uso Externo.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359FBB4" w14:textId="7A16D8C4" w:rsidR="2EC97E11" w:rsidRDefault="2EC97E11" w:rsidP="2EC97E11">
            <w:pPr>
              <w:spacing w:after="0" w:line="300" w:lineRule="auto"/>
            </w:pPr>
            <w:r>
              <w:t>486471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87ABBF" w14:textId="3908E4F2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C12295" w14:textId="70A1FEF6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DBDD527" w14:textId="65C85DF6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DF7CD3" w14:textId="75CFD54C" w:rsidR="2EC97E11" w:rsidRDefault="2EC97E11" w:rsidP="2EC97E11">
            <w:pPr>
              <w:spacing w:after="0" w:line="300" w:lineRule="auto"/>
            </w:pPr>
            <w:r>
              <w:t>R$ 619,68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4E0A9C" w14:textId="4495845F" w:rsidR="2EC97E11" w:rsidRDefault="2EC97E11" w:rsidP="2EC97E11">
            <w:pPr>
              <w:spacing w:after="0" w:line="300" w:lineRule="auto"/>
            </w:pPr>
            <w:r>
              <w:t>R$ 619,68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C3F5D3F" w14:textId="5CE5D693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1D1D372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B782A4" w14:textId="791C4E96" w:rsidR="2EC97E11" w:rsidRDefault="2EC97E11" w:rsidP="2EC97E11">
            <w:pPr>
              <w:spacing w:after="0" w:line="300" w:lineRule="auto"/>
            </w:pPr>
            <w:r>
              <w:t>61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298660" w14:textId="3062B02A" w:rsidR="2EC97E11" w:rsidRDefault="2EC97E11" w:rsidP="2EC97E11">
            <w:pPr>
              <w:spacing w:after="0" w:line="300" w:lineRule="auto"/>
            </w:pPr>
            <w:r>
              <w:t xml:space="preserve">Adaptador de Cartão </w:t>
            </w:r>
            <w:r>
              <w:lastRenderedPageBreak/>
              <w:t>de Memória (Leitora Cartão), Tipo: Externo, Compatibilidade: SD/SDHC/SDXC/Micro SD, Conexão: USB 3.0, Leitura até 4 Cartões.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3FED17" w14:textId="5017170F" w:rsidR="2EC97E11" w:rsidRDefault="2EC97E11" w:rsidP="2EC97E11">
            <w:pPr>
              <w:spacing w:after="0" w:line="300" w:lineRule="auto"/>
            </w:pPr>
            <w:r>
              <w:lastRenderedPageBreak/>
              <w:t>613727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DF5E61" w14:textId="3EEECE49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95F99B" w14:textId="13E46F32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9B256F8" w14:textId="21349B71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DA46E1" w14:textId="20C03E5F" w:rsidR="2EC97E11" w:rsidRDefault="2EC97E11" w:rsidP="2EC97E11">
            <w:pPr>
              <w:spacing w:after="0" w:line="300" w:lineRule="auto"/>
            </w:pPr>
            <w:r>
              <w:t>R$ 67,95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880E97" w14:textId="68916A2C" w:rsidR="2EC97E11" w:rsidRDefault="2EC97E11" w:rsidP="2EC97E11">
            <w:pPr>
              <w:spacing w:after="0" w:line="300" w:lineRule="auto"/>
            </w:pPr>
            <w:r>
              <w:t>R$ 67,95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6A9EEA" w14:textId="2417FD88" w:rsidR="2EC97E11" w:rsidRDefault="2EC97E11" w:rsidP="2EC97E11">
            <w:pPr>
              <w:spacing w:after="0" w:line="300" w:lineRule="auto"/>
            </w:pPr>
            <w:r>
              <w:t xml:space="preserve">Grupo </w:t>
            </w:r>
            <w:r>
              <w:lastRenderedPageBreak/>
              <w:t>13</w:t>
            </w:r>
          </w:p>
        </w:tc>
      </w:tr>
      <w:tr w:rsidR="2EC97E11" w14:paraId="5ECAF5C7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BB235AD" w14:textId="47F99125" w:rsidR="2EC97E11" w:rsidRDefault="2EC97E11" w:rsidP="2EC97E11">
            <w:pPr>
              <w:spacing w:after="0" w:line="300" w:lineRule="auto"/>
            </w:pPr>
            <w:r>
              <w:lastRenderedPageBreak/>
              <w:t>62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DCD93D" w14:textId="4C9C9996" w:rsidR="2EC97E11" w:rsidRDefault="2EC97E11" w:rsidP="2EC97E11">
            <w:pPr>
              <w:spacing w:after="0" w:line="300" w:lineRule="auto"/>
            </w:pPr>
            <w:r>
              <w:t>Memória em Cartão Magnético, Capacidade: 256 GB, Tipo: SDXC, Aplicação: Armazenamento de Dados.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6452B6" w14:textId="602BD82A" w:rsidR="2EC97E11" w:rsidRDefault="2EC97E11" w:rsidP="2EC97E11">
            <w:pPr>
              <w:spacing w:after="0" w:line="300" w:lineRule="auto"/>
            </w:pPr>
            <w:r>
              <w:t>612005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8DFA10" w14:textId="333E2291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AC6273" w14:textId="7461D1AC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77E976" w14:textId="3E12012A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B73A7E" w14:textId="4747FEC3" w:rsidR="2EC97E11" w:rsidRDefault="2EC97E11" w:rsidP="2EC97E11">
            <w:pPr>
              <w:spacing w:after="0" w:line="300" w:lineRule="auto"/>
            </w:pPr>
            <w:r>
              <w:t>R$ 305,81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ED3ADB" w14:textId="6D2E6E68" w:rsidR="2EC97E11" w:rsidRDefault="2EC97E11" w:rsidP="2EC97E11">
            <w:pPr>
              <w:spacing w:after="0" w:line="300" w:lineRule="auto"/>
            </w:pPr>
            <w:r>
              <w:t>R$ 611,63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5CA514" w14:textId="2F10F263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531F326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9DEC27" w14:textId="5E50D220" w:rsidR="2EC97E11" w:rsidRDefault="2EC97E11" w:rsidP="2EC97E11">
            <w:pPr>
              <w:spacing w:after="0" w:line="300" w:lineRule="auto"/>
            </w:pPr>
            <w:r>
              <w:t>63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8BE197" w14:textId="50DE1595" w:rsidR="2EC97E11" w:rsidRDefault="2EC97E11" w:rsidP="2EC97E11">
            <w:pPr>
              <w:spacing w:after="0" w:line="300" w:lineRule="auto"/>
            </w:pPr>
            <w:r>
              <w:t>Iluminador para Filmagem (Bastão de Luz), Tecnologia LED, Potência: 8 W, Temperatura de Cor: 2700 a 6300 K, Bateria Recarregável, Aplicação: Foto e Filmagem.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816DD2" w14:textId="4EA9F88C" w:rsidR="2EC97E11" w:rsidRDefault="2EC97E11" w:rsidP="2EC97E11">
            <w:pPr>
              <w:spacing w:after="0" w:line="300" w:lineRule="auto"/>
            </w:pPr>
            <w:r>
              <w:t>600723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D13F97" w14:textId="16C9263C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3DA18C3" w14:textId="7D5B2779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E35374" w14:textId="2726AC86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768D198" w14:textId="4E214E39" w:rsidR="2EC97E11" w:rsidRDefault="2EC97E11" w:rsidP="2EC97E11">
            <w:pPr>
              <w:spacing w:after="0" w:line="300" w:lineRule="auto"/>
            </w:pPr>
            <w:r>
              <w:t>R$ 359,89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7FEBC6" w14:textId="35A699E6" w:rsidR="2EC97E11" w:rsidRDefault="2EC97E11" w:rsidP="2EC97E11">
            <w:pPr>
              <w:spacing w:after="0" w:line="300" w:lineRule="auto"/>
            </w:pPr>
            <w:r>
              <w:t>R$ 359,89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374B72" w14:textId="44DF9E8E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6CED3D2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E1AB9F" w14:textId="196DA055" w:rsidR="2EC97E11" w:rsidRDefault="2EC97E11" w:rsidP="2EC97E11">
            <w:pPr>
              <w:spacing w:after="0" w:line="300" w:lineRule="auto"/>
            </w:pPr>
            <w:r>
              <w:t>103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FE461C" w14:textId="5D4F7984" w:rsidR="2EC97E11" w:rsidRDefault="2EC97E11" w:rsidP="2EC97E11">
            <w:pPr>
              <w:spacing w:after="0" w:line="300" w:lineRule="auto"/>
            </w:pPr>
            <w:r>
              <w:t>Microfone sem Fio Duplo, Frequência: 50 Hz a 15 kHz, Sensibilidade: -53 dB ±3 dB, Alcance: até 50 m, Receptor UHF com duas antenas, Saídas XLR e P10, Fonte Bivolt.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2BEFF9" w14:textId="4A0BE32D" w:rsidR="2EC97E11" w:rsidRDefault="2EC97E11" w:rsidP="2EC97E11">
            <w:pPr>
              <w:spacing w:after="0" w:line="300" w:lineRule="auto"/>
            </w:pPr>
            <w:r>
              <w:t>607414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E5C9ED3" w14:textId="3EFB0903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51F056" w14:textId="3DAB9373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654975" w14:textId="15B40491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B2B952" w14:textId="0BD54002" w:rsidR="2EC97E11" w:rsidRDefault="2EC97E11" w:rsidP="2EC97E11">
            <w:pPr>
              <w:spacing w:after="0" w:line="300" w:lineRule="auto"/>
            </w:pPr>
            <w:r>
              <w:t>R$ 548,87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9ED4F9" w14:textId="14C1A61B" w:rsidR="2EC97E11" w:rsidRDefault="2EC97E11" w:rsidP="2EC97E11">
            <w:pPr>
              <w:spacing w:after="0" w:line="300" w:lineRule="auto"/>
            </w:pPr>
            <w:r>
              <w:t>R$ 548,87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467CC8" w14:textId="32E310D9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1B697E2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C7D0F7" w14:textId="67BE1D01" w:rsidR="2EC97E11" w:rsidRDefault="2EC97E11" w:rsidP="2EC97E11">
            <w:pPr>
              <w:spacing w:after="0" w:line="300" w:lineRule="auto"/>
            </w:pPr>
            <w:r>
              <w:t>104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B806DF" w14:textId="182DA85A" w:rsidR="2EC97E11" w:rsidRDefault="2EC97E11" w:rsidP="2EC97E11">
            <w:pPr>
              <w:spacing w:after="0" w:line="300" w:lineRule="auto"/>
            </w:pPr>
            <w:r>
              <w:t>Projetor Multimídia, Resolução: 1280 x 800, Brilho: 4.000 lúmens, Conectividade: HDMI/USB, Voltagem: Bivolt, Etiqueta ENCE Classe 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D0D06B" w14:textId="503C9317" w:rsidR="2EC97E11" w:rsidRDefault="2EC97E11" w:rsidP="2EC97E11">
            <w:pPr>
              <w:spacing w:after="0" w:line="300" w:lineRule="auto"/>
            </w:pPr>
            <w:r>
              <w:t>603956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B3FACA" w14:textId="73A5704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CEA446" w14:textId="580EC0D5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4C3B4DB" w14:textId="5F8C8188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FE5066" w14:textId="4357FFF9" w:rsidR="2EC97E11" w:rsidRDefault="2EC97E11" w:rsidP="2EC97E11">
            <w:pPr>
              <w:spacing w:after="0" w:line="300" w:lineRule="auto"/>
            </w:pPr>
            <w:r>
              <w:t>R$ 3.810,28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7F402D" w14:textId="243F74B6" w:rsidR="2EC97E11" w:rsidRDefault="2EC97E11" w:rsidP="2EC97E11">
            <w:pPr>
              <w:spacing w:after="0" w:line="300" w:lineRule="auto"/>
            </w:pPr>
            <w:r>
              <w:t>R$ 7.620,56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410518" w14:textId="1385F23A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1698D33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120632" w14:textId="652696F0" w:rsidR="2EC97E11" w:rsidRDefault="2EC97E11" w:rsidP="2EC97E11">
            <w:pPr>
              <w:spacing w:after="0" w:line="300" w:lineRule="auto"/>
            </w:pPr>
            <w:r>
              <w:t>105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5AEC31" w14:textId="27AC6910" w:rsidR="2EC97E11" w:rsidRDefault="2EC97E11" w:rsidP="2EC97E11">
            <w:pPr>
              <w:spacing w:after="0" w:line="300" w:lineRule="auto"/>
            </w:pPr>
            <w:r>
              <w:t>Caixa de Som com Microfone, Potência: 250 W, Áudio de Alta Resolução, Bluetooth, Alimentação: Bivolt, Bateria Interna.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635319" w14:textId="238D3BDE" w:rsidR="2EC97E11" w:rsidRDefault="2EC97E11" w:rsidP="2EC97E11">
            <w:pPr>
              <w:spacing w:after="0" w:line="300" w:lineRule="auto"/>
            </w:pPr>
            <w:r>
              <w:t>601775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7BA885" w14:textId="32D70AB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38AB16" w14:textId="3ECBA223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4D74F1" w14:textId="615DFF87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26FC463" w14:textId="510203F5" w:rsidR="2EC97E11" w:rsidRDefault="2EC97E11" w:rsidP="2EC97E11">
            <w:pPr>
              <w:spacing w:after="0" w:line="300" w:lineRule="auto"/>
            </w:pPr>
            <w:r>
              <w:t>R$ 924,54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D86AA8B" w14:textId="265C01F2" w:rsidR="2EC97E11" w:rsidRDefault="2EC97E11" w:rsidP="2EC97E11">
            <w:pPr>
              <w:spacing w:after="0" w:line="300" w:lineRule="auto"/>
            </w:pPr>
            <w:r>
              <w:t>R$ 924,54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67E9391" w14:textId="7ED1A86E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63AB50D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2988F3" w14:textId="134F3157" w:rsidR="2EC97E11" w:rsidRDefault="2EC97E11" w:rsidP="2EC97E11">
            <w:pPr>
              <w:spacing w:after="0" w:line="300" w:lineRule="auto"/>
            </w:pPr>
            <w:r>
              <w:lastRenderedPageBreak/>
              <w:t>106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F7A6ED4" w14:textId="3E67FEF9" w:rsidR="2EC97E11" w:rsidRDefault="2EC97E11" w:rsidP="2EC97E11">
            <w:pPr>
              <w:spacing w:after="0" w:line="300" w:lineRule="auto"/>
            </w:pPr>
            <w:r>
              <w:t>Caixa Acústica Ativa, Potência: 150 WRMS, Alto-falante: 12”, Resposta de Frequência: 80 Hz a 20 kHz, Bluetooth, Entradas USB/SD, Voltagem: 127/220 V.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A6F620" w14:textId="5531D196" w:rsidR="2EC97E11" w:rsidRDefault="2EC97E11" w:rsidP="2EC97E11">
            <w:pPr>
              <w:spacing w:after="0" w:line="300" w:lineRule="auto"/>
            </w:pPr>
            <w:r>
              <w:t>620905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046E941" w14:textId="67218B6B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FDD107" w14:textId="49EDD21A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33C841" w14:textId="72FD03E5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700620" w14:textId="7E185A03" w:rsidR="2EC97E11" w:rsidRDefault="2EC97E11" w:rsidP="2EC97E11">
            <w:pPr>
              <w:spacing w:after="0" w:line="300" w:lineRule="auto"/>
            </w:pPr>
            <w:r>
              <w:t>R$ 1.046,22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E51BFCA" w14:textId="4A68C254" w:rsidR="2EC97E11" w:rsidRDefault="2EC97E11" w:rsidP="2EC97E11">
            <w:pPr>
              <w:spacing w:after="0" w:line="300" w:lineRule="auto"/>
            </w:pPr>
            <w:r>
              <w:t>R$ 1.046,22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8A5F84" w14:textId="4BE88DA5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6D8BDC2D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B4FB1F" w14:textId="57E8CC08" w:rsidR="2EC97E11" w:rsidRDefault="2EC97E11" w:rsidP="2EC97E11">
            <w:pPr>
              <w:spacing w:after="0" w:line="300" w:lineRule="auto"/>
            </w:pPr>
            <w:r>
              <w:t>107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DD068D3" w14:textId="0FE266F4" w:rsidR="2EC97E11" w:rsidRDefault="2EC97E11" w:rsidP="2EC97E11">
            <w:pPr>
              <w:spacing w:after="0" w:line="300" w:lineRule="auto"/>
            </w:pPr>
            <w:r>
              <w:t>Microfone Sem Fio Wireless, Tipo: Mão, Alimentação: Pilha AA, Frequência: 30 Hz a 20 kHz, Display LCD, Alcance: 200 m, Sensibilidade: 98 dB.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266B32A" w14:textId="14CCBABD" w:rsidR="2EC97E11" w:rsidRDefault="2EC97E11" w:rsidP="2EC97E11">
            <w:pPr>
              <w:spacing w:after="0" w:line="300" w:lineRule="auto"/>
            </w:pPr>
            <w:r>
              <w:t>612281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D8749F" w14:textId="7C9829DC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8190AC" w14:textId="5585810F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70D464F" w14:textId="5CE959F0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AC9A75" w14:textId="1CC79210" w:rsidR="2EC97E11" w:rsidRDefault="2EC97E11" w:rsidP="2EC97E11">
            <w:pPr>
              <w:spacing w:after="0" w:line="300" w:lineRule="auto"/>
            </w:pPr>
            <w:r>
              <w:t>R$ 868,32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E87F06" w14:textId="205025A9" w:rsidR="2EC97E11" w:rsidRDefault="2EC97E11" w:rsidP="2EC97E11">
            <w:pPr>
              <w:spacing w:after="0" w:line="300" w:lineRule="auto"/>
            </w:pPr>
            <w:r>
              <w:t>R$ 1.736,64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69258A" w14:textId="1C7BC89A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  <w:tr w:rsidR="2EC97E11" w14:paraId="0318481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BD307E" w14:textId="7C2AFEB0" w:rsidR="2EC97E11" w:rsidRDefault="2EC97E11" w:rsidP="2EC97E11">
            <w:pPr>
              <w:spacing w:after="0" w:line="300" w:lineRule="auto"/>
            </w:pPr>
            <w:r>
              <w:t>110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FB1C007" w14:textId="40480647" w:rsidR="2EC97E11" w:rsidRDefault="2EC97E11" w:rsidP="2EC97E11">
            <w:pPr>
              <w:spacing w:after="0" w:line="300" w:lineRule="auto"/>
            </w:pPr>
            <w:r>
              <w:t>Tela de Projeção Portátil, Área de Projeção: até 120”, Proporção: 4:3, Dimensões: 240 x 180 cm, Tripé com Ajuste de Altura até 2,8 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B28338" w14:textId="77FDF438" w:rsidR="2EC97E11" w:rsidRDefault="2EC97E11" w:rsidP="2EC97E11">
            <w:pPr>
              <w:spacing w:after="0" w:line="300" w:lineRule="auto"/>
            </w:pPr>
            <w:r>
              <w:t>341651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6E1E360" w14:textId="3D35A66F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95AABE" w14:textId="3EA9183F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3E6350" w14:textId="75B7D763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BBE4B3" w14:textId="5A3A8486" w:rsidR="2EC97E11" w:rsidRDefault="2EC97E11" w:rsidP="2EC97E11">
            <w:pPr>
              <w:spacing w:after="0" w:line="300" w:lineRule="auto"/>
            </w:pPr>
            <w:r>
              <w:t>R$ 1.143,77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A15C78" w14:textId="491D196C" w:rsidR="2EC97E11" w:rsidRDefault="2EC97E11" w:rsidP="2EC97E11">
            <w:pPr>
              <w:spacing w:after="0" w:line="300" w:lineRule="auto"/>
            </w:pPr>
            <w:r>
              <w:t>R$ 1.143,77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51143B" w14:textId="569717B2" w:rsidR="2EC97E11" w:rsidRDefault="2EC97E11" w:rsidP="2EC97E11">
            <w:pPr>
              <w:spacing w:after="0" w:line="300" w:lineRule="auto"/>
            </w:pPr>
            <w:r>
              <w:t>Grupo 13</w:t>
            </w:r>
          </w:p>
        </w:tc>
      </w:tr>
    </w:tbl>
    <w:p w14:paraId="2E428DAC" w14:textId="58AB2485" w:rsidR="00740B72" w:rsidRDefault="050E1B26" w:rsidP="00740B72">
      <w:pPr>
        <w:pStyle w:val="Ttulo2"/>
        <w:spacing w:before="261" w:after="261" w:line="300" w:lineRule="auto"/>
        <w:jc w:val="center"/>
        <w:rPr>
          <w:rFonts w:ascii="Segoe UI" w:eastAsia="Segoe UI" w:hAnsi="Segoe UI" w:cs="Segoe UI"/>
          <w:sz w:val="31"/>
          <w:szCs w:val="31"/>
        </w:rPr>
      </w:pPr>
      <w:r w:rsidRPr="2EC97E11">
        <w:rPr>
          <w:rFonts w:ascii="Segoe UI" w:eastAsia="Segoe UI" w:hAnsi="Segoe UI" w:cs="Segoe UI"/>
          <w:sz w:val="31"/>
          <w:szCs w:val="31"/>
        </w:rPr>
        <w:t>GRUPO 14 –</w:t>
      </w:r>
      <w:r w:rsidR="00740B72" w:rsidRPr="00740B72">
        <w:rPr>
          <w:rFonts w:ascii="Liberation Serif" w:eastAsiaTheme="minorEastAsia" w:hAnsi="Liberation Serif" w:cs="Liberation Serif"/>
          <w:b w:val="0"/>
          <w:bCs w:val="0"/>
          <w:color w:val="000000"/>
          <w:sz w:val="18"/>
          <w:szCs w:val="18"/>
          <w:lang w:val="pt-BR"/>
        </w:rPr>
        <w:t xml:space="preserve"> </w:t>
      </w:r>
      <w:r w:rsidR="00740B72">
        <w:rPr>
          <w:rFonts w:ascii="Liberation Serif" w:eastAsiaTheme="minorEastAsia" w:hAnsi="Liberation Serif" w:cs="Liberation Serif"/>
          <w:b w:val="0"/>
          <w:bCs w:val="0"/>
          <w:color w:val="000000"/>
          <w:sz w:val="18"/>
          <w:szCs w:val="18"/>
          <w:lang w:val="pt-BR"/>
        </w:rPr>
        <w:t xml:space="preserve"> </w:t>
      </w:r>
      <w:r w:rsidR="00740B72" w:rsidRPr="00740B72">
        <w:rPr>
          <w:rFonts w:ascii="Segoe UI" w:eastAsia="Segoe UI" w:hAnsi="Segoe UI" w:cs="Segoe UI"/>
          <w:sz w:val="31"/>
          <w:szCs w:val="31"/>
          <w:lang w:val="pt-BR"/>
        </w:rPr>
        <w:t>MESAS DE REUNIÃO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40"/>
        <w:gridCol w:w="1646"/>
        <w:gridCol w:w="1167"/>
        <w:gridCol w:w="1141"/>
        <w:gridCol w:w="841"/>
        <w:gridCol w:w="890"/>
        <w:gridCol w:w="1139"/>
        <w:gridCol w:w="1221"/>
        <w:gridCol w:w="969"/>
      </w:tblGrid>
      <w:tr w:rsidR="00740B72" w14:paraId="6A93C636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3882E48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A64452B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3BE4144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4DA7B7D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CC01D36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12D804E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99FE217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5B15737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F6B832A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00740B72" w14:paraId="0F53F34B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27EB4C" w14:textId="77777777" w:rsidR="00740B72" w:rsidRDefault="00740B72" w:rsidP="000D6E41">
            <w:pPr>
              <w:spacing w:after="0" w:line="300" w:lineRule="auto"/>
              <w:jc w:val="right"/>
            </w:pPr>
            <w:r>
              <w:t>13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7A88BF" w14:textId="77777777" w:rsidR="00740B72" w:rsidRDefault="00740B72" w:rsidP="000D6E41">
            <w:pPr>
              <w:spacing w:after="0" w:line="300" w:lineRule="auto"/>
            </w:pPr>
            <w:r>
              <w:t xml:space="preserve">Mesa de Reunião Redonda, Material: Madeira (Compensado), Acabamento Superficial: Laminado Melamínico, Tipo de Revestimento: Melamínico Baixa Pressão, Diâmetro: 1.200 mm, </w:t>
            </w:r>
            <w:r>
              <w:lastRenderedPageBreak/>
              <w:t>Altura: 740 mm, Quantidade de Pés: 4, Espessura do Tampo: 25 mm, Características Adicionais: Borda em PVC, Estrutura em Tubo de Aço, Acabamento das Bordas Arredondadas, Cor: Cinza Argila.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DCBB76" w14:textId="77777777" w:rsidR="00740B72" w:rsidRDefault="00740B72" w:rsidP="000D6E41">
            <w:pPr>
              <w:spacing w:after="0" w:line="300" w:lineRule="auto"/>
              <w:jc w:val="right"/>
            </w:pPr>
            <w:r>
              <w:lastRenderedPageBreak/>
              <w:t>476421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1080EB" w14:textId="77777777" w:rsidR="00740B72" w:rsidRDefault="00740B72" w:rsidP="000D6E4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62EBC84" w14:textId="77777777" w:rsidR="00740B72" w:rsidRDefault="00740B72" w:rsidP="000D6E4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030B9E" w14:textId="77777777" w:rsidR="00740B72" w:rsidRDefault="00740B72" w:rsidP="000D6E4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1E162F2" w14:textId="77777777" w:rsidR="00740B72" w:rsidRDefault="00740B72" w:rsidP="000D6E41">
            <w:pPr>
              <w:spacing w:after="0" w:line="300" w:lineRule="auto"/>
              <w:jc w:val="right"/>
            </w:pPr>
            <w:r>
              <w:t>R$ 961,98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9DC0BE" w14:textId="77777777" w:rsidR="00740B72" w:rsidRDefault="00740B72" w:rsidP="000D6E41">
            <w:pPr>
              <w:spacing w:after="0" w:line="300" w:lineRule="auto"/>
              <w:jc w:val="right"/>
            </w:pPr>
            <w:r>
              <w:t>R$ 4.809,90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F82945" w14:textId="4D63FAB4" w:rsidR="00740B72" w:rsidRDefault="00740B72" w:rsidP="000D6E41">
            <w:pPr>
              <w:spacing w:after="0" w:line="300" w:lineRule="auto"/>
              <w:jc w:val="center"/>
            </w:pPr>
            <w:r>
              <w:t>Grupo 14</w:t>
            </w:r>
          </w:p>
        </w:tc>
      </w:tr>
      <w:tr w:rsidR="00740B72" w14:paraId="154D2E5C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2A932B4" w14:textId="77777777" w:rsidR="00740B72" w:rsidRDefault="00740B72" w:rsidP="000D6E41">
            <w:pPr>
              <w:spacing w:after="0" w:line="300" w:lineRule="auto"/>
              <w:jc w:val="right"/>
            </w:pPr>
            <w:r>
              <w:t>14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0AEE8B" w14:textId="77777777" w:rsidR="00740B72" w:rsidRDefault="00740B72" w:rsidP="000D6E41">
            <w:pPr>
              <w:spacing w:after="0" w:line="300" w:lineRule="auto"/>
            </w:pPr>
            <w:r>
              <w:t>Mesa de Reunião Redonda, Material: MDP, Acabamento Superficial: Resina Poliuretânica Texturizada, Revestimento: Melamínico Baixa Pressão, Diâmetro: 1,20 m, Altura: 0,75 m, Quantidade de Pés: 4, Espessura do Tampo: 25 mm, Cor do Tampo: Carvalho Claro, Estrutura em Aço Carbono com Pintura Eletrostática Epóxi.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6E2B74" w14:textId="77777777" w:rsidR="00740B72" w:rsidRDefault="00740B72" w:rsidP="000D6E41">
            <w:pPr>
              <w:spacing w:after="0" w:line="300" w:lineRule="auto"/>
              <w:jc w:val="right"/>
            </w:pPr>
            <w:r>
              <w:t>636521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85DCA0" w14:textId="77777777" w:rsidR="00740B72" w:rsidRDefault="00740B72" w:rsidP="000D6E4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6DDE02" w14:textId="77777777" w:rsidR="00740B72" w:rsidRDefault="00740B72" w:rsidP="000D6E4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EAE48C" w14:textId="77777777" w:rsidR="00740B72" w:rsidRDefault="00740B72" w:rsidP="000D6E41">
            <w:pPr>
              <w:spacing w:after="0" w:line="300" w:lineRule="auto"/>
              <w:jc w:val="right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44E7F0A" w14:textId="77777777" w:rsidR="00740B72" w:rsidRDefault="00740B72" w:rsidP="000D6E41">
            <w:pPr>
              <w:spacing w:after="0" w:line="300" w:lineRule="auto"/>
              <w:jc w:val="right"/>
            </w:pPr>
            <w:r>
              <w:t>R$ 787,82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6C749B" w14:textId="77777777" w:rsidR="00740B72" w:rsidRDefault="00740B72" w:rsidP="000D6E41">
            <w:pPr>
              <w:spacing w:after="0" w:line="300" w:lineRule="auto"/>
              <w:jc w:val="right"/>
            </w:pPr>
            <w:r>
              <w:t>R$ 3.939,10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C22D35" w14:textId="770A9AA4" w:rsidR="00740B72" w:rsidRDefault="00740B72" w:rsidP="000D6E41">
            <w:pPr>
              <w:spacing w:after="0" w:line="300" w:lineRule="auto"/>
              <w:jc w:val="center"/>
            </w:pPr>
            <w:r>
              <w:t>Grupo 14</w:t>
            </w:r>
          </w:p>
        </w:tc>
      </w:tr>
      <w:tr w:rsidR="00740B72" w14:paraId="5E5C229F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F84CAC" w14:textId="77777777" w:rsidR="00740B72" w:rsidRDefault="00740B72" w:rsidP="000D6E41">
            <w:pPr>
              <w:spacing w:after="0" w:line="300" w:lineRule="auto"/>
              <w:jc w:val="right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CA246BC" w14:textId="77777777" w:rsidR="00740B72" w:rsidRDefault="00740B72" w:rsidP="000D6E41">
            <w:pPr>
              <w:spacing w:after="0" w:line="300" w:lineRule="auto"/>
            </w:pPr>
            <w:r>
              <w:t xml:space="preserve">Mesa de </w:t>
            </w:r>
            <w:r>
              <w:lastRenderedPageBreak/>
              <w:t>Reunião Retangular, Material do Tampo: MDP, Comprimento: 3,60 m, Largura: 1,10 m, Altura: 0,78 m, Revestimento: Laminado Melamínico Baixa Pressão, Cor: Preta, Estrutura Metálica, Características Adicionais: Calha para Fiação, Sapatas Niveladoras, Espessura do Tampo: 4 cm.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809BDA" w14:textId="77777777" w:rsidR="00740B72" w:rsidRDefault="00740B72" w:rsidP="000D6E41">
            <w:pPr>
              <w:spacing w:after="0" w:line="300" w:lineRule="auto"/>
              <w:jc w:val="right"/>
            </w:pPr>
            <w:r>
              <w:lastRenderedPageBreak/>
              <w:t>636522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E7AFEB" w14:textId="77777777" w:rsidR="00740B72" w:rsidRDefault="00740B72" w:rsidP="000D6E4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54AD47" w14:textId="77777777" w:rsidR="00740B72" w:rsidRDefault="00740B72" w:rsidP="000D6E41">
            <w:pPr>
              <w:spacing w:after="0" w:line="300" w:lineRule="auto"/>
              <w:jc w:val="right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A884DA5" w14:textId="77777777" w:rsidR="00740B72" w:rsidRDefault="00740B72" w:rsidP="000D6E41">
            <w:pPr>
              <w:spacing w:after="0" w:line="300" w:lineRule="auto"/>
              <w:jc w:val="right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17660A" w14:textId="77777777" w:rsidR="00740B72" w:rsidRDefault="00740B72" w:rsidP="000D6E41">
            <w:pPr>
              <w:spacing w:after="0" w:line="300" w:lineRule="auto"/>
              <w:jc w:val="right"/>
            </w:pPr>
            <w:r>
              <w:t xml:space="preserve">R$ </w:t>
            </w:r>
            <w:r>
              <w:lastRenderedPageBreak/>
              <w:t>3.063,74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B28930" w14:textId="77777777" w:rsidR="00740B72" w:rsidRDefault="00740B72" w:rsidP="000D6E41">
            <w:pPr>
              <w:spacing w:after="0" w:line="300" w:lineRule="auto"/>
              <w:jc w:val="right"/>
            </w:pPr>
            <w:r>
              <w:lastRenderedPageBreak/>
              <w:t xml:space="preserve">R$ </w:t>
            </w:r>
            <w:r>
              <w:lastRenderedPageBreak/>
              <w:t>30.637,40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245E482" w14:textId="12B9ACE0" w:rsidR="00740B72" w:rsidRDefault="00740B72" w:rsidP="000D6E41">
            <w:pPr>
              <w:spacing w:after="0" w:line="300" w:lineRule="auto"/>
              <w:jc w:val="center"/>
            </w:pPr>
            <w:r>
              <w:lastRenderedPageBreak/>
              <w:t xml:space="preserve">Grupo </w:t>
            </w:r>
            <w:r>
              <w:lastRenderedPageBreak/>
              <w:t>14</w:t>
            </w:r>
          </w:p>
        </w:tc>
      </w:tr>
      <w:tr w:rsidR="00740B72" w14:paraId="69435F47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A90DF9" w14:textId="77777777" w:rsidR="00740B72" w:rsidRDefault="00740B72" w:rsidP="000D6E41">
            <w:pPr>
              <w:spacing w:after="0" w:line="300" w:lineRule="auto"/>
              <w:jc w:val="right"/>
            </w:pPr>
            <w:r>
              <w:lastRenderedPageBreak/>
              <w:t>124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389C59F" w14:textId="77777777" w:rsidR="00740B72" w:rsidRDefault="00740B72" w:rsidP="000D6E41">
            <w:pPr>
              <w:spacing w:after="0" w:line="300" w:lineRule="auto"/>
            </w:pPr>
            <w:r>
              <w:t xml:space="preserve">Mesa de Reunião Retangular, Material do Tampo: MDP, Comprimento: 3,60 m, Largura: 1,10 m, Altura: 0,78 m, Revestimento: Laminado Melamínico Baixa Pressão, Cor Face Superior: Carvalho Claro, Estrutura Metálica Preta, Características Adicionais: </w:t>
            </w:r>
            <w:r>
              <w:lastRenderedPageBreak/>
              <w:t>Calha para Fiação, Sapatas Niveladoras, Espessura do Tampo: 4 cm.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6F5F7F" w14:textId="77777777" w:rsidR="00740B72" w:rsidRDefault="00740B72" w:rsidP="000D6E41">
            <w:pPr>
              <w:spacing w:after="0" w:line="300" w:lineRule="auto"/>
              <w:jc w:val="right"/>
            </w:pPr>
            <w:r>
              <w:lastRenderedPageBreak/>
              <w:t>636522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AF52D8" w14:textId="77777777" w:rsidR="00740B72" w:rsidRDefault="00740B72" w:rsidP="000D6E41">
            <w:pPr>
              <w:spacing w:after="0" w:line="300" w:lineRule="auto"/>
              <w:jc w:val="center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F09FBCA" w14:textId="77777777" w:rsidR="00740B72" w:rsidRDefault="00740B72" w:rsidP="000D6E41">
            <w:pPr>
              <w:spacing w:after="0" w:line="300" w:lineRule="auto"/>
              <w:jc w:val="right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0D4D9F" w14:textId="77777777" w:rsidR="00740B72" w:rsidRDefault="00740B72" w:rsidP="000D6E41">
            <w:pPr>
              <w:spacing w:after="0" w:line="300" w:lineRule="auto"/>
              <w:jc w:val="right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67B36B" w14:textId="77777777" w:rsidR="00740B72" w:rsidRDefault="00740B72" w:rsidP="000D6E41">
            <w:pPr>
              <w:spacing w:after="0" w:line="300" w:lineRule="auto"/>
              <w:jc w:val="right"/>
            </w:pPr>
            <w:r>
              <w:t>R$ 895,49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5ABD81" w14:textId="77777777" w:rsidR="00740B72" w:rsidRDefault="00740B72" w:rsidP="000D6E41">
            <w:pPr>
              <w:spacing w:after="0" w:line="300" w:lineRule="auto"/>
              <w:jc w:val="right"/>
            </w:pPr>
            <w:r>
              <w:t>R$ 8.954,90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724C917" w14:textId="4BA0A313" w:rsidR="00740B72" w:rsidRDefault="00740B72" w:rsidP="000D6E41">
            <w:pPr>
              <w:spacing w:after="0" w:line="300" w:lineRule="auto"/>
              <w:jc w:val="center"/>
            </w:pPr>
            <w:r>
              <w:t>Grupo 14</w:t>
            </w:r>
          </w:p>
        </w:tc>
      </w:tr>
    </w:tbl>
    <w:p w14:paraId="1583E603" w14:textId="62B1165C" w:rsidR="2EC97E11" w:rsidRDefault="2EC97E11" w:rsidP="2EC97E11">
      <w:pPr>
        <w:rPr>
          <w:rStyle w:val="Ttulo1Char"/>
        </w:rPr>
      </w:pPr>
    </w:p>
    <w:p w14:paraId="6F161CD7" w14:textId="5B6C67EF" w:rsidR="79A12DEB" w:rsidRDefault="79A12DEB" w:rsidP="00740B72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15 – ENERGIA E CONECTIVIDADE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46"/>
        <w:gridCol w:w="1617"/>
        <w:gridCol w:w="1170"/>
        <w:gridCol w:w="1144"/>
        <w:gridCol w:w="846"/>
        <w:gridCol w:w="895"/>
        <w:gridCol w:w="1141"/>
        <w:gridCol w:w="1222"/>
        <w:gridCol w:w="973"/>
      </w:tblGrid>
      <w:tr w:rsidR="2EC97E11" w14:paraId="77C2CDA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0432A7A" w14:textId="38E8742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ADEFC0F" w14:textId="18EC3ED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328662F" w14:textId="018BD71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B66BE22" w14:textId="333B7AA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8FB5CD1" w14:textId="7B3727D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E021230" w14:textId="0A55CBE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1ED73FA" w14:textId="638505A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CCBA270" w14:textId="17D93FC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A834FC9" w14:textId="6E91EB6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21734362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369E9A8" w14:textId="4A329230" w:rsidR="2EC97E11" w:rsidRDefault="2EC97E11" w:rsidP="2EC97E11">
            <w:pPr>
              <w:spacing w:after="0" w:line="300" w:lineRule="auto"/>
            </w:pPr>
            <w:r>
              <w:t>108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D58D072" w14:textId="0D9F700E" w:rsidR="2EC97E11" w:rsidRDefault="2EC97E11" w:rsidP="2EC97E11">
            <w:pPr>
              <w:spacing w:after="0" w:line="300" w:lineRule="auto"/>
            </w:pPr>
            <w:r>
              <w:t>Filtro de Linha 10A (5 metros), Potência Máxima: 1.500 VA, Tensão Nominal: 127/220 V, Corrente Máxima: 10 A, Comprimento do Cabo: 5 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4287FA" w14:textId="21557CB2" w:rsidR="2EC97E11" w:rsidRDefault="2EC97E11" w:rsidP="2EC97E11">
            <w:pPr>
              <w:spacing w:after="0" w:line="300" w:lineRule="auto"/>
            </w:pPr>
            <w:r>
              <w:t>437670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136477" w14:textId="4C661E8B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F61068" w14:textId="1255D5EA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57AE4E" w14:textId="7BFDA902" w:rsidR="2EC97E11" w:rsidRDefault="2EC97E11" w:rsidP="2EC97E11">
            <w:pPr>
              <w:spacing w:after="0" w:line="300" w:lineRule="auto"/>
            </w:pPr>
            <w:r>
              <w:t>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77EE21" w14:textId="0895E2A4" w:rsidR="2EC97E11" w:rsidRDefault="2EC97E11" w:rsidP="2EC97E11">
            <w:pPr>
              <w:spacing w:after="0" w:line="300" w:lineRule="auto"/>
            </w:pPr>
            <w:r>
              <w:t>R$ 65,58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9F7FE8" w14:textId="0EEDF1EE" w:rsidR="2EC97E11" w:rsidRDefault="2EC97E11" w:rsidP="2EC97E11">
            <w:pPr>
              <w:spacing w:after="0" w:line="300" w:lineRule="auto"/>
            </w:pPr>
            <w:r>
              <w:t>R$ 1.967,40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2969387" w14:textId="506FE7AC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  <w:tr w:rsidR="2EC97E11" w14:paraId="1A2CB415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A9F83B7" w14:textId="6052184B" w:rsidR="2EC97E11" w:rsidRDefault="2EC97E11" w:rsidP="2EC97E11">
            <w:pPr>
              <w:spacing w:after="0" w:line="300" w:lineRule="auto"/>
            </w:pPr>
            <w:r>
              <w:t>109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21FBF2" w14:textId="0C3BA54A" w:rsidR="2EC97E11" w:rsidRDefault="2EC97E11" w:rsidP="2EC97E11">
            <w:pPr>
              <w:spacing w:after="0" w:line="300" w:lineRule="auto"/>
            </w:pPr>
            <w:r>
              <w:t>Filtro de Linha 10A (1,5 metros), Tensão Alimentação: 110/220 V, Potência Máxima: 1.270 VA, Corrente Máxima: 10 A, Quantidade de Saídas: 5 Tomadas com 3 Pinos, Chave Liga/Desliga, Fusíveis e LED Indicador.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001DD8" w14:textId="2685DB68" w:rsidR="2EC97E11" w:rsidRDefault="2EC97E11" w:rsidP="2EC97E11">
            <w:pPr>
              <w:spacing w:after="0" w:line="300" w:lineRule="auto"/>
            </w:pPr>
            <w:r>
              <w:t>373879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A8B455E" w14:textId="7B139781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4A1D292" w14:textId="76D92D32" w:rsidR="2EC97E11" w:rsidRDefault="2EC97E11" w:rsidP="2EC97E11">
            <w:pPr>
              <w:spacing w:after="0" w:line="300" w:lineRule="auto"/>
            </w:pPr>
            <w:r>
              <w:t>35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3F9C8E" w14:textId="559B377A" w:rsidR="2EC97E11" w:rsidRDefault="2EC97E11" w:rsidP="2EC97E11">
            <w:pPr>
              <w:spacing w:after="0" w:line="300" w:lineRule="auto"/>
            </w:pPr>
            <w:r>
              <w:t>35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DC1914" w14:textId="6461D21F" w:rsidR="2EC97E11" w:rsidRDefault="2EC97E11" w:rsidP="2EC97E11">
            <w:pPr>
              <w:spacing w:after="0" w:line="300" w:lineRule="auto"/>
            </w:pPr>
            <w:r>
              <w:t>R$ 81,38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CC87C0" w14:textId="5137D8C5" w:rsidR="2EC97E11" w:rsidRDefault="2EC97E11" w:rsidP="2EC97E11">
            <w:pPr>
              <w:spacing w:after="0" w:line="300" w:lineRule="auto"/>
            </w:pPr>
            <w:r>
              <w:t>R$ 2.848,30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DC8C9A" w14:textId="5E3684DD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  <w:tr w:rsidR="2EC97E11" w14:paraId="65822B1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581A76" w14:textId="5D13FAC5" w:rsidR="2EC97E11" w:rsidRDefault="2EC97E11" w:rsidP="2EC97E11">
            <w:pPr>
              <w:spacing w:after="0" w:line="300" w:lineRule="auto"/>
            </w:pPr>
            <w:r>
              <w:t>115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E2B851" w14:textId="0AA07E5B" w:rsidR="2EC97E11" w:rsidRDefault="2EC97E11" w:rsidP="2EC97E11">
            <w:pPr>
              <w:spacing w:after="0" w:line="300" w:lineRule="auto"/>
            </w:pPr>
            <w:r>
              <w:t xml:space="preserve">Cabo de Rede para Computador, </w:t>
            </w:r>
            <w:r>
              <w:lastRenderedPageBreak/>
              <w:t>Categoria 6, Tipo: UTP, 4 Pares, Condutor em Cobre, Revestimento: PVC, Cor: Azul, Aplicação: Rede de Informática.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E290CB" w14:textId="56C50EF3" w:rsidR="2EC97E11" w:rsidRDefault="2EC97E11" w:rsidP="2EC97E11">
            <w:pPr>
              <w:spacing w:after="0" w:line="300" w:lineRule="auto"/>
            </w:pPr>
            <w:r>
              <w:lastRenderedPageBreak/>
              <w:t>462114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27A554" w14:textId="2700E5E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ED219C" w14:textId="61E1AD4D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DAF678" w14:textId="06CEDEC8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8ADEA1" w14:textId="713EC76E" w:rsidR="2EC97E11" w:rsidRDefault="2EC97E11" w:rsidP="2EC97E11">
            <w:pPr>
              <w:spacing w:after="0" w:line="300" w:lineRule="auto"/>
            </w:pPr>
            <w:r>
              <w:t>R$ 1.215,04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281AA1" w14:textId="218A1535" w:rsidR="2EC97E11" w:rsidRDefault="2EC97E11" w:rsidP="2EC97E11">
            <w:pPr>
              <w:spacing w:after="0" w:line="300" w:lineRule="auto"/>
            </w:pPr>
            <w:r>
              <w:t>R$ 3.645,12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62C0D3" w14:textId="3CEEBD46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  <w:tr w:rsidR="2EC97E11" w14:paraId="433AC7F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3C73B6" w14:textId="3D9DA9D4" w:rsidR="2EC97E11" w:rsidRDefault="2EC97E11" w:rsidP="2EC97E11">
            <w:pPr>
              <w:spacing w:after="0" w:line="300" w:lineRule="auto"/>
            </w:pPr>
            <w:r>
              <w:t>116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44FFCD" w14:textId="53EE2AC0" w:rsidR="2EC97E11" w:rsidRDefault="2EC97E11" w:rsidP="2EC97E11">
            <w:pPr>
              <w:spacing w:after="0" w:line="300" w:lineRule="auto"/>
            </w:pPr>
            <w:r>
              <w:t>Rotulador Eletrônico Portátil, Impressão em Fitas de 9 mm, Display LCD de 12 Caracteres, Teclado QWERTY, Impressão em 6 Tamanhos e 9 Estilos de Texto.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1FBDCB" w14:textId="074318A3" w:rsidR="2EC97E11" w:rsidRDefault="2EC97E11" w:rsidP="2EC97E11">
            <w:pPr>
              <w:spacing w:after="0" w:line="300" w:lineRule="auto"/>
            </w:pPr>
            <w:r>
              <w:t>472075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FD6D29" w14:textId="4059426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47DB6C" w14:textId="3E1045AB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DD672D" w14:textId="0FD107C9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A3369D" w14:textId="6A0D74BE" w:rsidR="2EC97E11" w:rsidRDefault="2EC97E11" w:rsidP="2EC97E11">
            <w:pPr>
              <w:spacing w:after="0" w:line="300" w:lineRule="auto"/>
            </w:pPr>
            <w:r>
              <w:t>R$ 335,33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E62630" w14:textId="7BCCDDA2" w:rsidR="2EC97E11" w:rsidRDefault="2EC97E11" w:rsidP="2EC97E11">
            <w:pPr>
              <w:spacing w:after="0" w:line="300" w:lineRule="auto"/>
            </w:pPr>
            <w:r>
              <w:t>R$ 335,33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BE9BC2" w14:textId="6FA98D6A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  <w:tr w:rsidR="2EC97E11" w14:paraId="22B1258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E9FD146" w14:textId="4444A9C0" w:rsidR="2EC97E11" w:rsidRDefault="2EC97E11" w:rsidP="2EC97E11">
            <w:pPr>
              <w:spacing w:after="0" w:line="300" w:lineRule="auto"/>
            </w:pPr>
            <w:r>
              <w:t>117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310678A" w14:textId="0CBE43F5" w:rsidR="2EC97E11" w:rsidRDefault="2EC97E11" w:rsidP="2EC97E11">
            <w:pPr>
              <w:spacing w:after="0" w:line="300" w:lineRule="auto"/>
            </w:pPr>
            <w:r>
              <w:t>Conjunto de Ferramentas para Manutenção em Drones, Componentes: Chaves Allen (2, 3 e 4 mm), Chave Combinada (11 e 14 mm), Acondicionado em Bolsa de Lona.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29D926" w14:textId="7F162C48" w:rsidR="2EC97E11" w:rsidRDefault="2EC97E11" w:rsidP="2EC97E11">
            <w:pPr>
              <w:spacing w:after="0" w:line="300" w:lineRule="auto"/>
            </w:pPr>
            <w:r>
              <w:t>603587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8CEB6D9" w14:textId="3516C1A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F0338AF" w14:textId="29BF0A1A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68A2B06" w14:textId="26EDAE47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9A3783" w14:textId="081FDD58" w:rsidR="2EC97E11" w:rsidRDefault="2EC97E11" w:rsidP="2EC97E11">
            <w:pPr>
              <w:spacing w:after="0" w:line="300" w:lineRule="auto"/>
            </w:pPr>
            <w:r>
              <w:t>R$ 148,81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E50E13" w14:textId="697C55AB" w:rsidR="2EC97E11" w:rsidRDefault="2EC97E11" w:rsidP="2EC97E11">
            <w:pPr>
              <w:spacing w:after="0" w:line="300" w:lineRule="auto"/>
            </w:pPr>
            <w:r>
              <w:t>R$ 148,81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A284EAE" w14:textId="1B954248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  <w:tr w:rsidR="2EC97E11" w14:paraId="7968ABB3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DD2B90" w14:textId="0A05D87E" w:rsidR="2EC97E11" w:rsidRDefault="2EC97E11" w:rsidP="2EC97E11">
            <w:pPr>
              <w:spacing w:after="0" w:line="300" w:lineRule="auto"/>
            </w:pPr>
            <w:r>
              <w:t>118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CBE0628" w14:textId="78C60C95" w:rsidR="2EC97E11" w:rsidRDefault="2EC97E11" w:rsidP="2EC97E11">
            <w:pPr>
              <w:spacing w:after="0" w:line="300" w:lineRule="auto"/>
            </w:pPr>
            <w:r>
              <w:t xml:space="preserve">Testador de Cabo UTP e Fibra Ótica, Display Digital, Aplicação: </w:t>
            </w:r>
            <w:r>
              <w:lastRenderedPageBreak/>
              <w:t>Redes de Informática, Conectores RJ11, RJ45 e USB, Indicadores de Local/Defeito por LED.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F9A65F" w14:textId="7EDA451F" w:rsidR="2EC97E11" w:rsidRDefault="2EC97E11" w:rsidP="2EC97E11">
            <w:pPr>
              <w:spacing w:after="0" w:line="300" w:lineRule="auto"/>
            </w:pPr>
            <w:r>
              <w:lastRenderedPageBreak/>
              <w:t>356306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E0BD03" w14:textId="5827E3F6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0FF3A8" w14:textId="5F9418B6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594072E" w14:textId="3796D560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4FC012" w14:textId="6A27E1B1" w:rsidR="2EC97E11" w:rsidRDefault="2EC97E11" w:rsidP="2EC97E11">
            <w:pPr>
              <w:spacing w:after="0" w:line="300" w:lineRule="auto"/>
            </w:pPr>
            <w:r>
              <w:t>R$ 769,99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B43898B" w14:textId="23715133" w:rsidR="2EC97E11" w:rsidRDefault="2EC97E11" w:rsidP="2EC97E11">
            <w:pPr>
              <w:spacing w:after="0" w:line="300" w:lineRule="auto"/>
            </w:pPr>
            <w:r>
              <w:t>R$ 769,99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2655DD" w14:textId="72B93EB4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  <w:tr w:rsidR="2EC97E11" w14:paraId="5F10E3F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243DF5" w14:textId="35EAA8E0" w:rsidR="2EC97E11" w:rsidRDefault="2EC97E11" w:rsidP="2EC97E11">
            <w:pPr>
              <w:spacing w:after="0" w:line="300" w:lineRule="auto"/>
            </w:pPr>
            <w:r>
              <w:t>119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AD507B" w14:textId="65B31A70" w:rsidR="2EC97E11" w:rsidRDefault="2EC97E11" w:rsidP="2EC97E11">
            <w:pPr>
              <w:spacing w:after="0" w:line="300" w:lineRule="auto"/>
            </w:pPr>
            <w:r>
              <w:t>Alicate para Crimpar, Material: Aço, Aplicação: Cabos de Seção 0,5 a 6 mm², Funções: Crimpar, Isolar e Cortar, Cabo em Polímero.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052D9CB" w14:textId="747051F9" w:rsidR="2EC97E11" w:rsidRDefault="2EC97E11" w:rsidP="2EC97E11">
            <w:pPr>
              <w:spacing w:after="0" w:line="300" w:lineRule="auto"/>
            </w:pPr>
            <w:r>
              <w:t>615874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C5C958" w14:textId="6C544D6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1B7FEC" w14:textId="3862007D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5A9A78" w14:textId="55AB31F2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F9D0D08" w14:textId="3051DEA5" w:rsidR="2EC97E11" w:rsidRDefault="2EC97E11" w:rsidP="2EC97E11">
            <w:pPr>
              <w:spacing w:after="0" w:line="300" w:lineRule="auto"/>
            </w:pPr>
            <w:r>
              <w:t>R$ 242,16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8029BD6" w14:textId="460920AE" w:rsidR="2EC97E11" w:rsidRDefault="2EC97E11" w:rsidP="2EC97E11">
            <w:pPr>
              <w:spacing w:after="0" w:line="300" w:lineRule="auto"/>
            </w:pPr>
            <w:r>
              <w:t>R$ 242,16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9534A6" w14:textId="0C8823D2" w:rsidR="2EC97E11" w:rsidRDefault="2EC97E11" w:rsidP="2EC97E11">
            <w:pPr>
              <w:spacing w:after="0" w:line="300" w:lineRule="auto"/>
            </w:pPr>
            <w:r>
              <w:t>Grupo 15</w:t>
            </w:r>
          </w:p>
        </w:tc>
      </w:tr>
    </w:tbl>
    <w:p w14:paraId="4E54B065" w14:textId="67A8BE58" w:rsidR="2EC97E11" w:rsidRDefault="2EC97E11" w:rsidP="2EC97E11">
      <w:pPr>
        <w:rPr>
          <w:rStyle w:val="Ttulo1Char"/>
        </w:rPr>
      </w:pPr>
    </w:p>
    <w:p w14:paraId="3EB5E458" w14:textId="615CC837" w:rsidR="2EC97E11" w:rsidRPr="00740B72" w:rsidRDefault="65FB94CA" w:rsidP="00740B72">
      <w:pPr>
        <w:pStyle w:val="Ttulo2"/>
        <w:spacing w:before="261" w:after="261" w:line="300" w:lineRule="auto"/>
        <w:jc w:val="center"/>
        <w:rPr>
          <w:rStyle w:val="Ttulo1Char"/>
          <w:b/>
          <w:bCs/>
          <w:color w:val="4F81BD" w:themeColor="accent1"/>
          <w:sz w:val="26"/>
          <w:szCs w:val="26"/>
        </w:rPr>
      </w:pPr>
      <w:r w:rsidRPr="2EC97E11">
        <w:rPr>
          <w:rFonts w:ascii="Segoe UI" w:eastAsia="Segoe UI" w:hAnsi="Segoe UI" w:cs="Segoe UI"/>
          <w:sz w:val="31"/>
          <w:szCs w:val="31"/>
        </w:rPr>
        <w:t>GRUPO 16 – SUPORTES E TELEVISOR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681"/>
        <w:gridCol w:w="2463"/>
        <w:gridCol w:w="1087"/>
        <w:gridCol w:w="1055"/>
        <w:gridCol w:w="682"/>
        <w:gridCol w:w="742"/>
        <w:gridCol w:w="1149"/>
        <w:gridCol w:w="1154"/>
        <w:gridCol w:w="841"/>
      </w:tblGrid>
      <w:tr w:rsidR="2EC97E11" w14:paraId="3D0C42E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00F2743" w14:textId="34D2CC4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3D257C5" w14:textId="2A947D7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5A7932C" w14:textId="3201A78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15C9EF6" w14:textId="3B110A1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62575E7" w14:textId="2A2A11A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CB45603" w14:textId="264E0BE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FA1E4DE" w14:textId="0E76E27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F0F3514" w14:textId="1B686BF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6EB06C6" w14:textId="3EC3148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0546EC8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739856" w14:textId="63F171B4" w:rsidR="2EC97E11" w:rsidRDefault="2EC97E11" w:rsidP="2EC97E11">
            <w:pPr>
              <w:spacing w:after="0" w:line="300" w:lineRule="auto"/>
            </w:pPr>
            <w:r>
              <w:t>11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3A85F18" w14:textId="465136CF" w:rsidR="2EC97E11" w:rsidRDefault="2EC97E11" w:rsidP="2EC97E11">
            <w:pPr>
              <w:spacing w:after="0" w:line="300" w:lineRule="auto"/>
            </w:pPr>
            <w:r>
              <w:t>Suporte para Videocassete/Televisão, Material: Aço Carbono, Tipo: Parede, Tamanho: Para TV de 43” a 86”, Cor: Preta, Características Adicionais: Articulável e Inclinável.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6C113F" w14:textId="76FC13BC" w:rsidR="2EC97E11" w:rsidRDefault="2EC97E11" w:rsidP="2EC97E11">
            <w:pPr>
              <w:spacing w:after="0" w:line="300" w:lineRule="auto"/>
            </w:pPr>
            <w:r>
              <w:t>625676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C2A217" w14:textId="73E7934C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6AB7873" w14:textId="014908EC" w:rsidR="2EC97E11" w:rsidRDefault="2EC97E11" w:rsidP="2EC97E11">
            <w:pPr>
              <w:spacing w:after="0" w:line="300" w:lineRule="auto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6F8F65" w14:textId="397503ED" w:rsidR="2EC97E11" w:rsidRDefault="2EC97E11" w:rsidP="2EC97E11">
            <w:pPr>
              <w:spacing w:after="0" w:line="300" w:lineRule="auto"/>
            </w:pPr>
            <w:r>
              <w:t>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0C27E8" w14:textId="7E4F444E" w:rsidR="2EC97E11" w:rsidRDefault="2EC97E11" w:rsidP="2EC97E11">
            <w:pPr>
              <w:spacing w:after="0" w:line="300" w:lineRule="auto"/>
            </w:pPr>
            <w:r>
              <w:t>R$ 234,22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2C1C76" w14:textId="0A169B87" w:rsidR="2EC97E11" w:rsidRDefault="2EC97E11" w:rsidP="2EC97E11">
            <w:pPr>
              <w:spacing w:after="0" w:line="300" w:lineRule="auto"/>
            </w:pPr>
            <w:r>
              <w:t>R$ 2.810,64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858E4E" w14:textId="0DA95AB9" w:rsidR="2EC97E11" w:rsidRDefault="2EC97E11" w:rsidP="2EC97E11">
            <w:pPr>
              <w:spacing w:after="0" w:line="300" w:lineRule="auto"/>
            </w:pPr>
            <w:r>
              <w:t>Grupo 16</w:t>
            </w:r>
          </w:p>
        </w:tc>
      </w:tr>
      <w:tr w:rsidR="2EC97E11" w14:paraId="23B86E53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3943B1" w14:textId="70C2E1E2" w:rsidR="2EC97E11" w:rsidRDefault="2EC97E11" w:rsidP="2EC97E11">
            <w:pPr>
              <w:spacing w:after="0" w:line="300" w:lineRule="auto"/>
            </w:pPr>
            <w:r>
              <w:t>53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2AC956" w14:textId="455F2CD9" w:rsidR="2EC97E11" w:rsidRDefault="2EC97E11" w:rsidP="2EC97E11">
            <w:pPr>
              <w:spacing w:after="0" w:line="300" w:lineRule="auto"/>
            </w:pPr>
            <w:r>
              <w:t>Televisor, Tamanho da Tela: 55”, Voltagem: 110/220 V, Características Adicionais: Smart TV, 4K, Wi</w:t>
            </w:r>
            <w:r>
              <w:noBreakHyphen/>
              <w:t xml:space="preserve">Fi, Entradas HDMI/USB, Conversor, Tipo de Tela: LED, Acessórios: Controle </w:t>
            </w:r>
            <w:r>
              <w:lastRenderedPageBreak/>
              <w:t>Remoto, Cor: Preta.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F4198F" w14:textId="67892A56" w:rsidR="2EC97E11" w:rsidRDefault="2EC97E11" w:rsidP="2EC97E11">
            <w:pPr>
              <w:spacing w:after="0" w:line="300" w:lineRule="auto"/>
            </w:pPr>
            <w:r>
              <w:lastRenderedPageBreak/>
              <w:t>611855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7C4102" w14:textId="343EA5C4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D4171A" w14:textId="34829E80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D0FD32" w14:textId="693CE0DB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CFE4DD" w14:textId="13F010B2" w:rsidR="2EC97E11" w:rsidRDefault="2EC97E11" w:rsidP="2EC97E11">
            <w:pPr>
              <w:spacing w:after="0" w:line="300" w:lineRule="auto"/>
            </w:pPr>
            <w:r>
              <w:t>R$ 3.293,04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847B46" w14:textId="45301381" w:rsidR="2EC97E11" w:rsidRDefault="2EC97E11" w:rsidP="2EC97E11">
            <w:pPr>
              <w:spacing w:after="0" w:line="300" w:lineRule="auto"/>
            </w:pPr>
            <w:r>
              <w:t>R$ 6.587,87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B0F23A" w14:textId="40092AF2" w:rsidR="2EC97E11" w:rsidRDefault="2EC97E11" w:rsidP="2EC97E11">
            <w:pPr>
              <w:spacing w:after="0" w:line="300" w:lineRule="auto"/>
            </w:pPr>
            <w:r>
              <w:t>Grupo 16</w:t>
            </w:r>
          </w:p>
        </w:tc>
      </w:tr>
      <w:tr w:rsidR="2EC97E11" w14:paraId="41B1D63A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3DB553" w14:textId="37AB2FD5" w:rsidR="2EC97E11" w:rsidRDefault="2EC97E11" w:rsidP="2EC97E11">
            <w:pPr>
              <w:spacing w:after="0" w:line="300" w:lineRule="auto"/>
            </w:pPr>
            <w:r>
              <w:t>54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5ACE3F" w14:textId="00779603" w:rsidR="2EC97E11" w:rsidRDefault="2EC97E11" w:rsidP="2EC97E11">
            <w:pPr>
              <w:spacing w:after="0" w:line="300" w:lineRule="auto"/>
            </w:pPr>
            <w:r>
              <w:t>Televisor, Tamanho da Tela: 98”, Voltagem: Bivolt, Características Adicionais: Smart TV, 4K, Wi</w:t>
            </w:r>
            <w:r>
              <w:noBreakHyphen/>
              <w:t>Fi, HDMI, USB, Tipo de Tela: QLED, Acessórios: Controle Remoto, Cor: Preta.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1571C8" w14:textId="5A7F59C0" w:rsidR="2EC97E11" w:rsidRDefault="2EC97E11" w:rsidP="2EC97E11">
            <w:pPr>
              <w:spacing w:after="0" w:line="300" w:lineRule="auto"/>
            </w:pPr>
            <w:r>
              <w:t>615212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C40085" w14:textId="75BA660D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239D1E" w14:textId="6CBA7D1A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AF08A6" w14:textId="27AB1E00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864209" w14:textId="24D3E4B8" w:rsidR="2EC97E11" w:rsidRDefault="2EC97E11" w:rsidP="2EC97E11">
            <w:pPr>
              <w:spacing w:after="0" w:line="300" w:lineRule="auto"/>
            </w:pPr>
            <w:r>
              <w:t>R$ 18.945,33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C6FD2C3" w14:textId="2DD610FF" w:rsidR="2EC97E11" w:rsidRDefault="2EC97E11" w:rsidP="2EC97E11">
            <w:pPr>
              <w:spacing w:after="0" w:line="300" w:lineRule="auto"/>
            </w:pPr>
            <w:r>
              <w:t>R$ 18.945,33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AFF9FEE" w14:textId="0762B5CB" w:rsidR="2EC97E11" w:rsidRDefault="2EC97E11" w:rsidP="2EC97E11">
            <w:pPr>
              <w:spacing w:after="0" w:line="300" w:lineRule="auto"/>
            </w:pPr>
            <w:r>
              <w:t>Grupo 16</w:t>
            </w:r>
          </w:p>
        </w:tc>
      </w:tr>
      <w:tr w:rsidR="2EC97E11" w14:paraId="10AA0A17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F3ABA43" w14:textId="47106A75" w:rsidR="2EC97E11" w:rsidRDefault="2EC97E11" w:rsidP="2EC97E11">
            <w:pPr>
              <w:spacing w:after="0" w:line="300" w:lineRule="auto"/>
            </w:pPr>
            <w:r>
              <w:t>73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EFB13B7" w14:textId="59AC497F" w:rsidR="2EC97E11" w:rsidRDefault="2EC97E11" w:rsidP="2EC97E11">
            <w:pPr>
              <w:spacing w:after="0" w:line="300" w:lineRule="auto"/>
            </w:pPr>
            <w:r>
              <w:t>Suporte para Videocassete/Televisão, Material: Aço, Tipo: Parede Articulado, Tamanho: Para TV até 65”, Acabamento Superficial: Pintura Eletrostática.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086DDD" w14:textId="4D085E59" w:rsidR="2EC97E11" w:rsidRDefault="2EC97E11" w:rsidP="2EC97E11">
            <w:pPr>
              <w:spacing w:after="0" w:line="300" w:lineRule="auto"/>
            </w:pPr>
            <w:r>
              <w:t>472939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A1DD71" w14:textId="16780D9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9D1D2D" w14:textId="58423D3C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FC5B39" w14:textId="422A519E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8B33800" w14:textId="6A0B9605" w:rsidR="2EC97E11" w:rsidRDefault="2EC97E11" w:rsidP="2EC97E11">
            <w:pPr>
              <w:spacing w:after="0" w:line="300" w:lineRule="auto"/>
            </w:pPr>
            <w:r>
              <w:t>R$ 314,99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E3263E" w14:textId="2FBA50B8" w:rsidR="2EC97E11" w:rsidRDefault="2EC97E11" w:rsidP="2EC97E11">
            <w:pPr>
              <w:spacing w:after="0" w:line="300" w:lineRule="auto"/>
            </w:pPr>
            <w:r>
              <w:t>R$ 629,97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958C28C" w14:textId="3B9F4A9F" w:rsidR="2EC97E11" w:rsidRDefault="2EC97E11" w:rsidP="2EC97E11">
            <w:pPr>
              <w:spacing w:after="0" w:line="300" w:lineRule="auto"/>
            </w:pPr>
            <w:r>
              <w:t>Grupo 16</w:t>
            </w:r>
          </w:p>
        </w:tc>
      </w:tr>
      <w:tr w:rsidR="2EC97E11" w14:paraId="3790AE3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2D86E31" w14:textId="4A6EF8F5" w:rsidR="2EC97E11" w:rsidRDefault="2EC97E11" w:rsidP="2EC97E11">
            <w:pPr>
              <w:spacing w:after="0" w:line="300" w:lineRule="auto"/>
            </w:pPr>
            <w:r>
              <w:t>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8A4E4C6" w14:textId="7A5C3273" w:rsidR="2EC97E11" w:rsidRDefault="2EC97E11" w:rsidP="2EC97E11">
            <w:pPr>
              <w:spacing w:after="0" w:line="300" w:lineRule="auto"/>
            </w:pPr>
            <w:r>
              <w:t>Suporte para Videocassete/Televisão, Material: Aço, Tipo: Parede Articulado, Tamanho: Para TV de 98”, Acabamento Superficial: Pintura Eletrostática.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F72DE6" w14:textId="56A4E142" w:rsidR="2EC97E11" w:rsidRDefault="2EC97E11" w:rsidP="2EC97E11">
            <w:pPr>
              <w:spacing w:after="0" w:line="300" w:lineRule="auto"/>
            </w:pPr>
            <w:r>
              <w:t>615213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463AB4E" w14:textId="14C91A50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EE3E249" w14:textId="7B493ED1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980EA9B" w14:textId="3F68F97A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A75A8F" w14:textId="1F5A6F7D" w:rsidR="2EC97E11" w:rsidRDefault="2EC97E11" w:rsidP="2EC97E11">
            <w:pPr>
              <w:spacing w:after="0" w:line="300" w:lineRule="auto"/>
            </w:pPr>
            <w:r>
              <w:t>R$ 500,46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5591027" w14:textId="0E1AF27E" w:rsidR="2EC97E11" w:rsidRDefault="2EC97E11" w:rsidP="2EC97E11">
            <w:pPr>
              <w:spacing w:after="0" w:line="300" w:lineRule="auto"/>
            </w:pPr>
            <w:r>
              <w:t>R$ 500,46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766CBD" w14:textId="130AD751" w:rsidR="2EC97E11" w:rsidRDefault="2EC97E11" w:rsidP="2EC97E11">
            <w:pPr>
              <w:spacing w:after="0" w:line="300" w:lineRule="auto"/>
            </w:pPr>
            <w:r>
              <w:t>Grupo 16</w:t>
            </w:r>
          </w:p>
        </w:tc>
      </w:tr>
    </w:tbl>
    <w:p w14:paraId="6D259B03" w14:textId="6BBDD3CE" w:rsidR="2EC97E11" w:rsidRDefault="2EC97E11" w:rsidP="2EC97E11">
      <w:pPr>
        <w:rPr>
          <w:rStyle w:val="Ttulo1Char"/>
        </w:rPr>
      </w:pPr>
    </w:p>
    <w:p w14:paraId="1EA48FF4" w14:textId="41FC30B2" w:rsidR="190653DF" w:rsidRDefault="190653DF" w:rsidP="00740B72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17 – CADEIRAS E MESAS DE PLÁSTICO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48"/>
        <w:gridCol w:w="1606"/>
        <w:gridCol w:w="1171"/>
        <w:gridCol w:w="1145"/>
        <w:gridCol w:w="848"/>
        <w:gridCol w:w="896"/>
        <w:gridCol w:w="1142"/>
        <w:gridCol w:w="1223"/>
        <w:gridCol w:w="975"/>
      </w:tblGrid>
      <w:tr w:rsidR="2EC97E11" w14:paraId="3CF26BB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0952709" w14:textId="1A079378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61BA209" w14:textId="6482E5E1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B3161BC" w14:textId="3BBCCF4E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2F3B431" w14:textId="3F0A610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D91FE61" w14:textId="1D6E792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C38B65B" w14:textId="38607E8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B94BB9C" w14:textId="2030EA66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391A63F" w14:textId="287662B4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8456D3A" w14:textId="6EBE1CAF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4F57F7CC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F22F0B" w14:textId="09962E64" w:rsidR="2EC97E11" w:rsidRDefault="2EC97E11" w:rsidP="2EC97E11">
            <w:pPr>
              <w:spacing w:after="0" w:line="300" w:lineRule="auto"/>
            </w:pPr>
            <w:r>
              <w:t>113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DB0F942" w14:textId="694E9A4A" w:rsidR="2EC97E11" w:rsidRDefault="2EC97E11" w:rsidP="00740B72">
            <w:pPr>
              <w:spacing w:after="0" w:line="300" w:lineRule="auto"/>
              <w:jc w:val="both"/>
            </w:pPr>
            <w:r>
              <w:t xml:space="preserve">Mesa Dobrável Plástica, Formato: Retangular, Cor: Branca, Aplicação: Trabalhos de Campo, Medidas: Comprimento 71 cm, </w:t>
            </w:r>
            <w:r>
              <w:lastRenderedPageBreak/>
              <w:t>Largura 74,5 cm, Altura 72 cm.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981C7B" w14:textId="176D103A" w:rsidR="2EC97E11" w:rsidRDefault="2EC97E11" w:rsidP="2EC97E11">
            <w:pPr>
              <w:spacing w:after="0" w:line="300" w:lineRule="auto"/>
            </w:pPr>
            <w:r>
              <w:lastRenderedPageBreak/>
              <w:t>479513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CA4516" w14:textId="561D9096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BD4F26" w14:textId="634F9498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B83BA7" w14:textId="42C5C627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5A1044" w14:textId="17061C60" w:rsidR="2EC97E11" w:rsidRDefault="2EC97E11" w:rsidP="2EC97E11">
            <w:pPr>
              <w:spacing w:after="0" w:line="300" w:lineRule="auto"/>
            </w:pPr>
            <w:r>
              <w:t>R$ 226,71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FDB04A2" w14:textId="7C78B50C" w:rsidR="2EC97E11" w:rsidRDefault="2EC97E11" w:rsidP="2EC97E11">
            <w:pPr>
              <w:spacing w:after="0" w:line="300" w:lineRule="auto"/>
            </w:pPr>
            <w:r>
              <w:t>R$ 453,42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4C0555" w14:textId="33D79CE5" w:rsidR="2EC97E11" w:rsidRDefault="2EC97E11" w:rsidP="2EC97E11">
            <w:pPr>
              <w:spacing w:after="0" w:line="300" w:lineRule="auto"/>
            </w:pPr>
            <w:r>
              <w:t>Grupo 17</w:t>
            </w:r>
          </w:p>
        </w:tc>
      </w:tr>
      <w:tr w:rsidR="2EC97E11" w14:paraId="1AF027A9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8107083" w14:textId="40A3FA16" w:rsidR="2EC97E11" w:rsidRDefault="2EC97E11" w:rsidP="2EC97E11">
            <w:pPr>
              <w:spacing w:after="0" w:line="300" w:lineRule="auto"/>
            </w:pPr>
            <w:r>
              <w:t>121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0EA6E35" w14:textId="295204F2" w:rsidR="2EC97E11" w:rsidRDefault="2EC97E11" w:rsidP="2EC97E11">
            <w:pPr>
              <w:spacing w:after="0" w:line="300" w:lineRule="auto"/>
            </w:pPr>
            <w:r>
              <w:t>Mesa Plástica, Material: Plástico, Formato: Quadrado, Cor: Branca, Comprimento: 85 cm, Largura: 85 cm.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7F5C28B" w14:textId="1B4B9832" w:rsidR="2EC97E11" w:rsidRDefault="2EC97E11" w:rsidP="2EC97E11">
            <w:pPr>
              <w:spacing w:after="0" w:line="300" w:lineRule="auto"/>
            </w:pPr>
            <w:r>
              <w:t>612081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4DF1838" w14:textId="70D49638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B0B9657" w14:textId="3B835FA1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6C54214" w14:textId="4CB63001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D96F337" w14:textId="4354CDC5" w:rsidR="2EC97E11" w:rsidRDefault="2EC97E11" w:rsidP="2EC97E11">
            <w:pPr>
              <w:spacing w:after="0" w:line="300" w:lineRule="auto"/>
            </w:pPr>
            <w:r>
              <w:t>R$ 255,75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4C24EE" w14:textId="1B186EEA" w:rsidR="2EC97E11" w:rsidRDefault="2EC97E11" w:rsidP="2EC97E11">
            <w:pPr>
              <w:spacing w:after="0" w:line="300" w:lineRule="auto"/>
            </w:pPr>
            <w:r>
              <w:t>R$ 5.115,00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C66C133" w14:textId="55BB4D14" w:rsidR="2EC97E11" w:rsidRDefault="2EC97E11" w:rsidP="2EC97E11">
            <w:pPr>
              <w:spacing w:after="0" w:line="300" w:lineRule="auto"/>
            </w:pPr>
            <w:r>
              <w:t>Grupo 17</w:t>
            </w:r>
          </w:p>
        </w:tc>
      </w:tr>
      <w:tr w:rsidR="2EC97E11" w14:paraId="144A049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ADB031" w14:textId="51F2CB1E" w:rsidR="2EC97E11" w:rsidRDefault="2EC97E11" w:rsidP="2EC97E11">
            <w:pPr>
              <w:spacing w:after="0" w:line="300" w:lineRule="auto"/>
            </w:pPr>
            <w:r>
              <w:t>122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F20EF8" w14:textId="6026211D" w:rsidR="2EC97E11" w:rsidRDefault="2EC97E11" w:rsidP="2EC97E11">
            <w:pPr>
              <w:spacing w:after="0" w:line="300" w:lineRule="auto"/>
            </w:pPr>
            <w:r>
              <w:t>Cadeira Plástica, Material: Plástico, Cor: Branca, Características Adicionais: Empilhável, Tipo: Com Braços.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583CEA" w14:textId="1A5C04D1" w:rsidR="2EC97E11" w:rsidRDefault="2EC97E11" w:rsidP="2EC97E11">
            <w:pPr>
              <w:spacing w:after="0" w:line="300" w:lineRule="auto"/>
            </w:pPr>
            <w:r>
              <w:t>302124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D371B4" w14:textId="303972F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B51DB9" w14:textId="475E0147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B143DC" w14:textId="7089229D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4456A5" w14:textId="274D38A6" w:rsidR="2EC97E11" w:rsidRDefault="2EC97E11" w:rsidP="2EC97E11">
            <w:pPr>
              <w:spacing w:after="0" w:line="300" w:lineRule="auto"/>
            </w:pPr>
            <w:r>
              <w:t>R$ 172,92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DDF297" w14:textId="63C1F478" w:rsidR="2EC97E11" w:rsidRDefault="2EC97E11" w:rsidP="2EC97E11">
            <w:pPr>
              <w:spacing w:after="0" w:line="300" w:lineRule="auto"/>
            </w:pPr>
            <w:r>
              <w:t>R$ 3.458,40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E05661E" w14:textId="3A3FD58E" w:rsidR="2EC97E11" w:rsidRDefault="2EC97E11" w:rsidP="2EC97E11">
            <w:pPr>
              <w:spacing w:after="0" w:line="300" w:lineRule="auto"/>
            </w:pPr>
            <w:r>
              <w:t>Grupo 17</w:t>
            </w:r>
          </w:p>
        </w:tc>
      </w:tr>
    </w:tbl>
    <w:p w14:paraId="3AE26959" w14:textId="5D20E576" w:rsidR="2EC97E11" w:rsidRDefault="2EC97E11" w:rsidP="2EC97E11">
      <w:pPr>
        <w:rPr>
          <w:rStyle w:val="Ttulo1Char"/>
        </w:rPr>
      </w:pPr>
    </w:p>
    <w:p w14:paraId="12EB182B" w14:textId="77A7E60A" w:rsidR="2EC97E11" w:rsidRPr="00740B72" w:rsidRDefault="1288E45F" w:rsidP="00740B72">
      <w:pPr>
        <w:pStyle w:val="Ttulo2"/>
        <w:spacing w:before="261" w:after="261" w:line="300" w:lineRule="auto"/>
        <w:jc w:val="center"/>
        <w:rPr>
          <w:rStyle w:val="Ttulo1Char"/>
          <w:b/>
          <w:bCs/>
          <w:color w:val="4F81BD" w:themeColor="accent1"/>
          <w:sz w:val="26"/>
          <w:szCs w:val="26"/>
        </w:rPr>
      </w:pPr>
      <w:r w:rsidRPr="2EC97E11">
        <w:rPr>
          <w:rFonts w:ascii="Segoe UI" w:eastAsia="Segoe UI" w:hAnsi="Segoe UI" w:cs="Segoe UI"/>
          <w:sz w:val="31"/>
          <w:szCs w:val="31"/>
        </w:rPr>
        <w:t xml:space="preserve">GRUPO 18 – </w:t>
      </w:r>
      <w:r w:rsidR="00740B72">
        <w:rPr>
          <w:rFonts w:ascii="Segoe UI" w:eastAsia="Segoe UI" w:hAnsi="Segoe UI" w:cs="Segoe UI"/>
          <w:sz w:val="31"/>
          <w:szCs w:val="31"/>
        </w:rPr>
        <w:t>ACAMPAMENTO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787"/>
        <w:gridCol w:w="1941"/>
        <w:gridCol w:w="1143"/>
        <w:gridCol w:w="1114"/>
        <w:gridCol w:w="788"/>
        <w:gridCol w:w="841"/>
        <w:gridCol w:w="1112"/>
        <w:gridCol w:w="1201"/>
        <w:gridCol w:w="927"/>
      </w:tblGrid>
      <w:tr w:rsidR="00740B72" w14:paraId="59A0FC73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8DBBEF7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139CCF1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617810C4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6281986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B682037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4A8C575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9ABED6D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3C032DB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F6BE79B" w14:textId="77777777" w:rsidR="00740B72" w:rsidRDefault="00740B72" w:rsidP="000D6E4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00740B72" w14:paraId="66392241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001AB23" w14:textId="77777777" w:rsidR="00740B72" w:rsidRDefault="00740B72" w:rsidP="000D6E41">
            <w:pPr>
              <w:spacing w:after="0" w:line="300" w:lineRule="auto"/>
              <w:jc w:val="right"/>
            </w:pPr>
            <w:r>
              <w:t>111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0F0BA6" w14:textId="77777777" w:rsidR="00740B72" w:rsidRDefault="00740B72" w:rsidP="000D6E41">
            <w:pPr>
              <w:spacing w:after="0" w:line="300" w:lineRule="auto"/>
            </w:pPr>
            <w:r>
              <w:t xml:space="preserve">Barraca de Acampamento (Tenda), Tipo: Gazebo, Formato: Piramidal, Cobertura em Poliéster, Armação em Aço Galvanizado, Dimensões Aproximadas: Altura 2,5 m, Largura 3,0 m, Comprimento 3,0 </w:t>
            </w:r>
            <w:r>
              <w:lastRenderedPageBreak/>
              <w:t>m, Características Adicionais: Dobrável, Cor Azul, Acompanha Bolsa para Transporte.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3EA00A" w14:textId="77777777" w:rsidR="00740B72" w:rsidRDefault="00740B72" w:rsidP="000D6E41">
            <w:pPr>
              <w:spacing w:after="0" w:line="300" w:lineRule="auto"/>
            </w:pPr>
            <w:r>
              <w:lastRenderedPageBreak/>
              <w:t>632919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C8E9D70" w14:textId="77777777" w:rsidR="00740B72" w:rsidRDefault="00740B72" w:rsidP="000D6E4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63AAAA0" w14:textId="77777777" w:rsidR="00740B72" w:rsidRDefault="00740B72" w:rsidP="000D6E4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B0AD44" w14:textId="77777777" w:rsidR="00740B72" w:rsidRDefault="00740B72" w:rsidP="000D6E4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F3EE54" w14:textId="77777777" w:rsidR="00740B72" w:rsidRDefault="00740B72" w:rsidP="000D6E41">
            <w:pPr>
              <w:spacing w:after="0" w:line="300" w:lineRule="auto"/>
            </w:pPr>
            <w:r>
              <w:t>R$ 722,38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80B0A8C" w14:textId="77777777" w:rsidR="00740B72" w:rsidRDefault="00740B72" w:rsidP="000D6E41">
            <w:pPr>
              <w:spacing w:after="0" w:line="300" w:lineRule="auto"/>
            </w:pPr>
            <w:r>
              <w:t>R$ 1.444,76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AA0646B" w14:textId="0319079D" w:rsidR="00740B72" w:rsidRDefault="00740B72" w:rsidP="000D6E41">
            <w:pPr>
              <w:spacing w:after="0" w:line="300" w:lineRule="auto"/>
            </w:pPr>
            <w:r>
              <w:t xml:space="preserve">Grupo </w:t>
            </w:r>
            <w:r w:rsidR="00D95D5D">
              <w:t>18</w:t>
            </w:r>
          </w:p>
        </w:tc>
      </w:tr>
      <w:tr w:rsidR="00740B72" w14:paraId="615792CE" w14:textId="77777777" w:rsidTr="000D6E4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8E3F919" w14:textId="77777777" w:rsidR="00740B72" w:rsidRDefault="00740B72" w:rsidP="000D6E41">
            <w:pPr>
              <w:spacing w:after="0" w:line="300" w:lineRule="auto"/>
              <w:jc w:val="right"/>
            </w:pPr>
            <w:r>
              <w:t>112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CD7F3A0" w14:textId="77777777" w:rsidR="00740B72" w:rsidRDefault="00740B72" w:rsidP="000D6E41">
            <w:pPr>
              <w:spacing w:after="0" w:line="300" w:lineRule="auto"/>
            </w:pPr>
            <w:r>
              <w:t>Cadeira Metálica Dobrável, Tipo Camping, Estrutura em Alumínio, Corpo em Nylon/Polietileno, Dimensões Aproximadas: Altura do Encosto 71 cm, Altura do Assento 38 cm, Largura do Assento 54 cm, Capacidade de Carga: até 100 kg, Características Adicionais: Dobrável.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3A9F5CD" w14:textId="77777777" w:rsidR="00740B72" w:rsidRDefault="00740B72" w:rsidP="000D6E41">
            <w:pPr>
              <w:spacing w:after="0" w:line="300" w:lineRule="auto"/>
            </w:pPr>
            <w:r>
              <w:t>628154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A47878C" w14:textId="77777777" w:rsidR="00740B72" w:rsidRDefault="00740B72" w:rsidP="000D6E4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527EA0A" w14:textId="77777777" w:rsidR="00740B72" w:rsidRDefault="00740B72" w:rsidP="000D6E41">
            <w:pPr>
              <w:spacing w:after="0" w:line="300" w:lineRule="auto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74A55DA" w14:textId="77777777" w:rsidR="00740B72" w:rsidRDefault="00740B72" w:rsidP="000D6E41">
            <w:pPr>
              <w:spacing w:after="0" w:line="300" w:lineRule="auto"/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9CC6C54" w14:textId="77777777" w:rsidR="00740B72" w:rsidRDefault="00740B72" w:rsidP="000D6E41">
            <w:pPr>
              <w:spacing w:after="0" w:line="300" w:lineRule="auto"/>
            </w:pPr>
            <w:r>
              <w:t>R$ 152,95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264AE15" w14:textId="77777777" w:rsidR="00740B72" w:rsidRDefault="00740B72" w:rsidP="000D6E41">
            <w:pPr>
              <w:spacing w:after="0" w:line="300" w:lineRule="auto"/>
            </w:pPr>
            <w:r>
              <w:t>R$ 611,80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B770DC2" w14:textId="26150D01" w:rsidR="00740B72" w:rsidRDefault="00740B72" w:rsidP="000D6E41">
            <w:pPr>
              <w:spacing w:after="0" w:line="300" w:lineRule="auto"/>
            </w:pPr>
            <w:r>
              <w:t xml:space="preserve">Grupo </w:t>
            </w:r>
            <w:r w:rsidR="00D95D5D">
              <w:t>18</w:t>
            </w:r>
          </w:p>
        </w:tc>
      </w:tr>
    </w:tbl>
    <w:p w14:paraId="718C2088" w14:textId="77777777" w:rsidR="00740B72" w:rsidRDefault="00740B72" w:rsidP="2EC97E11">
      <w:pPr>
        <w:rPr>
          <w:rStyle w:val="Ttulo1Char"/>
        </w:rPr>
      </w:pPr>
    </w:p>
    <w:p w14:paraId="26849695" w14:textId="5019CDFC" w:rsidR="4FA51252" w:rsidRDefault="4FA51252" w:rsidP="00740B72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19 – MOBILIÁRIO DE APOIO</w:t>
      </w:r>
    </w:p>
    <w:p w14:paraId="658A47ED" w14:textId="7F30FB79" w:rsidR="4FA51252" w:rsidRDefault="4FA51252" w:rsidP="2EC97E11">
      <w:pPr>
        <w:spacing w:before="210" w:after="210" w:line="300" w:lineRule="auto"/>
      </w:pPr>
    </w:p>
    <w:tbl>
      <w:tblPr>
        <w:tblW w:w="0" w:type="auto"/>
        <w:tblLook w:val="06A0" w:firstRow="1" w:lastRow="0" w:firstColumn="1" w:lastColumn="0" w:noHBand="1" w:noVBand="1"/>
      </w:tblPr>
      <w:tblGrid>
        <w:gridCol w:w="848"/>
        <w:gridCol w:w="1606"/>
        <w:gridCol w:w="1171"/>
        <w:gridCol w:w="1145"/>
        <w:gridCol w:w="848"/>
        <w:gridCol w:w="896"/>
        <w:gridCol w:w="1142"/>
        <w:gridCol w:w="1223"/>
        <w:gridCol w:w="975"/>
      </w:tblGrid>
      <w:tr w:rsidR="2EC97E11" w14:paraId="514C2C2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81410A5" w14:textId="4534137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B896FB0" w14:textId="1296A92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63FD29F" w14:textId="25A5714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68D6E1B" w14:textId="15F93E3B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E9DAB1E" w14:textId="06D4463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0C5C25A" w14:textId="78012289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1D6D2B7B" w14:textId="1F95525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3F39315" w14:textId="1A30632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3FE4E3F4" w14:textId="3995B07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786FF421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793E8E" w14:textId="20B3D9E6" w:rsidR="2EC97E11" w:rsidRDefault="2EC97E11" w:rsidP="2EC97E11">
            <w:pPr>
              <w:spacing w:after="0" w:line="300" w:lineRule="auto"/>
            </w:pPr>
            <w:r>
              <w:t>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A3FCE7" w14:textId="1619CD36" w:rsidR="2EC97E11" w:rsidRDefault="2EC97E11" w:rsidP="2EC97E11">
            <w:pPr>
              <w:spacing w:after="0" w:line="300" w:lineRule="auto"/>
            </w:pPr>
            <w:r>
              <w:t xml:space="preserve">Gaveteiro Móvel, Material: Madeira MDF, Tipo de Revestimento: Laminado Melamínico Baixa Pressão, Quantidade de </w:t>
            </w:r>
            <w:r>
              <w:lastRenderedPageBreak/>
              <w:t>Gavetas: 4, Altura: 74 cm, Largura: 40 cm, Profundidade: 60 cm, Tipo de Pés: Com Rodízios, Características Adicionais: Rodízios, Puxadores e Fechadura, Cor: Cinza Argila.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1576A75" w14:textId="5F84B416" w:rsidR="2EC97E11" w:rsidRDefault="2EC97E11" w:rsidP="2EC97E11">
            <w:pPr>
              <w:spacing w:after="0" w:line="300" w:lineRule="auto"/>
            </w:pPr>
            <w:r>
              <w:lastRenderedPageBreak/>
              <w:t>612480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842DB5" w14:textId="0991AD68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8489464" w14:textId="2324BBA8" w:rsidR="2EC97E11" w:rsidRDefault="2EC97E11" w:rsidP="2EC97E11">
            <w:pPr>
              <w:spacing w:after="0" w:line="300" w:lineRule="auto"/>
            </w:pPr>
            <w:r>
              <w:t>160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AFD57A" w14:textId="2807877A" w:rsidR="2EC97E11" w:rsidRDefault="2EC97E11" w:rsidP="2EC97E11">
            <w:pPr>
              <w:spacing w:after="0" w:line="300" w:lineRule="auto"/>
            </w:pPr>
            <w:r>
              <w:t>160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9181B09" w14:textId="1074D4EC" w:rsidR="2EC97E11" w:rsidRDefault="2EC97E11" w:rsidP="2EC97E11">
            <w:pPr>
              <w:spacing w:after="0" w:line="300" w:lineRule="auto"/>
            </w:pPr>
            <w:r>
              <w:t>R$ 420,98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02D802" w14:textId="3400D7A2" w:rsidR="2EC97E11" w:rsidRDefault="2EC97E11" w:rsidP="2EC97E11">
            <w:pPr>
              <w:spacing w:after="0" w:line="300" w:lineRule="auto"/>
            </w:pPr>
            <w:r>
              <w:t>R$ 67.356,80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10B99FA" w14:textId="5D69341E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  <w:tr w:rsidR="2EC97E11" w14:paraId="7D232C74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2143235" w14:textId="087E4AA1" w:rsidR="2EC97E11" w:rsidRDefault="2EC97E11" w:rsidP="2EC97E11">
            <w:pPr>
              <w:spacing w:after="0" w:line="300" w:lineRule="auto"/>
            </w:pPr>
            <w:r>
              <w:t>22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30A7D1D" w14:textId="6A3A13B9" w:rsidR="2EC97E11" w:rsidRDefault="2EC97E11" w:rsidP="2EC97E11">
            <w:pPr>
              <w:spacing w:after="0" w:line="300" w:lineRule="auto"/>
            </w:pPr>
            <w:r>
              <w:t>Aparador, Material: MDF, Comprimento: 1,70 m, Altura: 75 cm, Profundidade: 46 cm, Características Adicionais: Tampo de Vidro, Cor: Carvalho Claro.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F8890B3" w14:textId="414CADD2" w:rsidR="2EC97E11" w:rsidRDefault="2EC97E11" w:rsidP="2EC97E11">
            <w:pPr>
              <w:spacing w:after="0" w:line="300" w:lineRule="auto"/>
            </w:pPr>
            <w:r>
              <w:t>636520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8322800" w14:textId="6E4A14E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1D6184" w14:textId="5D41AA69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B439425" w14:textId="1EEB099B" w:rsidR="2EC97E11" w:rsidRDefault="2EC97E11" w:rsidP="2EC97E11">
            <w:pPr>
              <w:spacing w:after="0" w:line="300" w:lineRule="auto"/>
            </w:pPr>
            <w:r>
              <w:t>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1E4DFDB" w14:textId="25D1A16D" w:rsidR="2EC97E11" w:rsidRDefault="2EC97E11" w:rsidP="2EC97E11">
            <w:pPr>
              <w:spacing w:after="0" w:line="300" w:lineRule="auto"/>
            </w:pPr>
            <w:r>
              <w:t>R$ 899,17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98607D" w14:textId="794EC8F7" w:rsidR="2EC97E11" w:rsidRDefault="2EC97E11" w:rsidP="2EC97E11">
            <w:pPr>
              <w:spacing w:after="0" w:line="300" w:lineRule="auto"/>
            </w:pPr>
            <w:r>
              <w:t>R$ 4.495,85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3FFD82" w14:textId="6C7C193D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  <w:tr w:rsidR="2EC97E11" w14:paraId="077B90F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A50AB1" w14:textId="428141F1" w:rsidR="2EC97E11" w:rsidRDefault="2EC97E11" w:rsidP="2EC97E11">
            <w:pPr>
              <w:spacing w:after="0" w:line="300" w:lineRule="auto"/>
            </w:pPr>
            <w:r>
              <w:t>64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0BA413" w14:textId="694BEA83" w:rsidR="2EC97E11" w:rsidRDefault="2EC97E11" w:rsidP="2EC97E11">
            <w:pPr>
              <w:spacing w:after="0" w:line="300" w:lineRule="auto"/>
            </w:pPr>
            <w:r>
              <w:t xml:space="preserve">Aparador de Decoração, Material: MDP/MDF, Comprimento: 1,60 m, Altura: 79 cm, Profundidade: 40 cm, Características Adicionais: Puxadores, Pés de Madeira, Portas e Gavetas, Cor: Amadeirado </w:t>
            </w:r>
            <w:r>
              <w:lastRenderedPageBreak/>
              <w:t>Carvalho Claro.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2ABE29" w14:textId="60321457" w:rsidR="2EC97E11" w:rsidRDefault="2EC97E11" w:rsidP="2EC97E11">
            <w:pPr>
              <w:spacing w:after="0" w:line="300" w:lineRule="auto"/>
            </w:pPr>
            <w:r>
              <w:lastRenderedPageBreak/>
              <w:t>621482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42324FE" w14:textId="11FBD5EE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0E2DFB" w14:textId="31A321A9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330B25F" w14:textId="50103AE2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A124E34" w14:textId="52232E76" w:rsidR="2EC97E11" w:rsidRDefault="2EC97E11" w:rsidP="2EC97E11">
            <w:pPr>
              <w:spacing w:after="0" w:line="300" w:lineRule="auto"/>
            </w:pPr>
            <w:r>
              <w:t>R$ 1.243,34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00B24F" w14:textId="199B186D" w:rsidR="2EC97E11" w:rsidRDefault="2EC97E11" w:rsidP="2EC97E11">
            <w:pPr>
              <w:spacing w:after="0" w:line="300" w:lineRule="auto"/>
            </w:pPr>
            <w:r>
              <w:t>R$ 2.486,68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5B246E2" w14:textId="4C1A5910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  <w:tr w:rsidR="2EC97E11" w14:paraId="00648DE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5A72CBC" w14:textId="0086482C" w:rsidR="2EC97E11" w:rsidRDefault="2EC97E11" w:rsidP="2EC97E11">
            <w:pPr>
              <w:spacing w:after="0" w:line="300" w:lineRule="auto"/>
            </w:pPr>
            <w:r>
              <w:t>69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E2E4AC" w14:textId="31BCF08C" w:rsidR="2EC97E11" w:rsidRDefault="2EC97E11" w:rsidP="2EC97E11">
            <w:pPr>
              <w:spacing w:after="0" w:line="300" w:lineRule="auto"/>
            </w:pPr>
            <w:r>
              <w:t>Estante Rack, Material: MDF, Tipo: Rack, Altura: 60 cm, Largura: 2,20 m, Profundidade: 40 cm, Características Adicionais: Abertura Traseira para Passagem de Cabos, 3 Gavetas.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2C7DC7B" w14:textId="4275728D" w:rsidR="2EC97E11" w:rsidRDefault="2EC97E11" w:rsidP="2EC97E11">
            <w:pPr>
              <w:spacing w:after="0" w:line="300" w:lineRule="auto"/>
            </w:pPr>
            <w:r>
              <w:t>621430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F9413F" w14:textId="4358BA0E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D2AE198" w14:textId="503D53F5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BB6597" w14:textId="1EFF15AC" w:rsidR="2EC97E11" w:rsidRDefault="2EC97E11" w:rsidP="2EC97E11">
            <w:pPr>
              <w:spacing w:after="0" w:line="300" w:lineRule="auto"/>
            </w:pPr>
            <w:r>
              <w:t>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B4D6864" w14:textId="428FC74B" w:rsidR="2EC97E11" w:rsidRDefault="2EC97E11" w:rsidP="2EC97E11">
            <w:pPr>
              <w:spacing w:after="0" w:line="300" w:lineRule="auto"/>
            </w:pPr>
            <w:r>
              <w:t>R$ 986,91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DCE54F" w14:textId="39B37741" w:rsidR="2EC97E11" w:rsidRDefault="2EC97E11" w:rsidP="2EC97E11">
            <w:pPr>
              <w:spacing w:after="0" w:line="300" w:lineRule="auto"/>
            </w:pPr>
            <w:r>
              <w:t>R$ 2.960,74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7533A14" w14:textId="2044C683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  <w:tr w:rsidR="2EC97E11" w14:paraId="46AC5C65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F001B3" w14:textId="26D58F77" w:rsidR="2EC97E11" w:rsidRDefault="2EC97E11" w:rsidP="2EC97E11">
            <w:pPr>
              <w:spacing w:after="0" w:line="300" w:lineRule="auto"/>
            </w:pPr>
            <w:r>
              <w:t>81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5FCEE75" w14:textId="3281701B" w:rsidR="2EC97E11" w:rsidRDefault="2EC97E11" w:rsidP="2EC97E11">
            <w:pPr>
              <w:spacing w:after="0" w:line="300" w:lineRule="auto"/>
            </w:pPr>
            <w:r>
              <w:t>Gaveteiro Móvel, Material: Madeira MDF, Tipo de Revestimento: Laminado Melamínico Baixa Pressão, Quantidade de Gavetas: 4, Altura: 74 cm, Largura: 40 cm, Profundidade: 60 cm, Tipo de Pés: Com Rodízios, Características Adicionais: Puxadores e Fechadura.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5334DD6" w14:textId="42622B72" w:rsidR="2EC97E11" w:rsidRDefault="2EC97E11" w:rsidP="2EC97E11">
            <w:pPr>
              <w:spacing w:after="0" w:line="300" w:lineRule="auto"/>
            </w:pPr>
            <w:r>
              <w:t>612480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58E64E3" w14:textId="3EE90775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C0C706" w14:textId="5A87461E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EE8BC7E" w14:textId="6DED09F3" w:rsidR="2EC97E11" w:rsidRDefault="2EC97E11" w:rsidP="2EC97E11">
            <w:pPr>
              <w:spacing w:after="0" w:line="300" w:lineRule="auto"/>
            </w:pPr>
            <w:r>
              <w:t>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261300" w14:textId="76BFE9FA" w:rsidR="2EC97E11" w:rsidRDefault="2EC97E11" w:rsidP="2EC97E11">
            <w:pPr>
              <w:spacing w:after="0" w:line="300" w:lineRule="auto"/>
            </w:pPr>
            <w:r>
              <w:t>R$ 387,71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9DBB14" w14:textId="359C1D7A" w:rsidR="2EC97E11" w:rsidRDefault="2EC97E11" w:rsidP="2EC97E11">
            <w:pPr>
              <w:spacing w:after="0" w:line="300" w:lineRule="auto"/>
            </w:pPr>
            <w:r>
              <w:t>R$ 3.877,10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BD25255" w14:textId="09BD6DAA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  <w:tr w:rsidR="2EC97E11" w14:paraId="36C18CDF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7448FB6" w14:textId="543623F2" w:rsidR="2EC97E11" w:rsidRDefault="2EC97E11" w:rsidP="2EC97E11">
            <w:pPr>
              <w:spacing w:after="0" w:line="300" w:lineRule="auto"/>
            </w:pPr>
            <w:r>
              <w:t>82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51BC92E" w14:textId="23AFD7B8" w:rsidR="2EC97E11" w:rsidRDefault="2EC97E11" w:rsidP="2EC97E11">
            <w:pPr>
              <w:spacing w:after="0" w:line="300" w:lineRule="auto"/>
            </w:pPr>
            <w:r>
              <w:t xml:space="preserve">Mesa de Apoio, Material da Estrutura: Ferro, </w:t>
            </w:r>
            <w:r>
              <w:lastRenderedPageBreak/>
              <w:t>Acabamento: Pintura Eletrostática (Cor Preta), Material do Tampo: Madeira, Comprimento: 90 cm, Largura: 90 cm, Altura: 75 cm, Formato: Quadrada, Uso: Diversos.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06DB578" w14:textId="168E3798" w:rsidR="2EC97E11" w:rsidRDefault="2EC97E11" w:rsidP="2EC97E11">
            <w:pPr>
              <w:spacing w:after="0" w:line="300" w:lineRule="auto"/>
            </w:pPr>
            <w:r>
              <w:lastRenderedPageBreak/>
              <w:t>629338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5F43F24" w14:textId="1F117722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64B6912" w14:textId="09565BC8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19BF7A0" w14:textId="48D4EC30" w:rsidR="2EC97E11" w:rsidRDefault="2EC97E11" w:rsidP="2EC97E11">
            <w:pPr>
              <w:spacing w:after="0" w:line="300" w:lineRule="auto"/>
            </w:pPr>
            <w:r>
              <w:t>2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B9F75AD" w14:textId="6430D2E2" w:rsidR="2EC97E11" w:rsidRDefault="2EC97E11" w:rsidP="2EC97E11">
            <w:pPr>
              <w:spacing w:after="0" w:line="300" w:lineRule="auto"/>
            </w:pPr>
            <w:r>
              <w:t>R$ 442,70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D49A2A" w14:textId="1BD4E6A8" w:rsidR="2EC97E11" w:rsidRDefault="2EC97E11" w:rsidP="2EC97E11">
            <w:pPr>
              <w:spacing w:after="0" w:line="300" w:lineRule="auto"/>
            </w:pPr>
            <w:r>
              <w:t>R$ 885,40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EB515B9" w14:textId="7CC2DF9A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  <w:tr w:rsidR="2EC97E11" w14:paraId="5FE9D920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74797DF" w14:textId="7A15A6F7" w:rsidR="2EC97E11" w:rsidRDefault="2EC97E11" w:rsidP="2EC97E11">
            <w:pPr>
              <w:spacing w:after="0" w:line="300" w:lineRule="auto"/>
            </w:pPr>
            <w:r>
              <w:t>88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F972A28" w14:textId="05E4F87F" w:rsidR="2EC97E11" w:rsidRDefault="2EC97E11" w:rsidP="2EC97E11">
            <w:pPr>
              <w:spacing w:after="0" w:line="300" w:lineRule="auto"/>
            </w:pPr>
            <w:r>
              <w:t>Mesa de Centro, Material da Estrutura: Aço, Material do Tampo: MDF, Espessura do Tampo: 25 mm, Formato: Quadrado, Altura: 62 cm, Acabamento: Laminado de Madeira Natural, Cor: Jequitibá.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EFA8C61" w14:textId="324D3E9F" w:rsidR="2EC97E11" w:rsidRDefault="2EC97E11" w:rsidP="2EC97E11">
            <w:pPr>
              <w:spacing w:after="0" w:line="300" w:lineRule="auto"/>
            </w:pPr>
            <w:r>
              <w:t>633420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2800E5B" w14:textId="35D77E3D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077172C" w14:textId="39298DAE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B07B17B" w14:textId="22B09109" w:rsidR="2EC97E11" w:rsidRDefault="2EC97E11" w:rsidP="2EC97E11">
            <w:pPr>
              <w:spacing w:after="0" w:line="300" w:lineRule="auto"/>
            </w:pPr>
            <w:r>
              <w:t>1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05FB1C6" w14:textId="74F78E10" w:rsidR="2EC97E11" w:rsidRDefault="2EC97E11" w:rsidP="2EC97E11">
            <w:pPr>
              <w:spacing w:after="0" w:line="300" w:lineRule="auto"/>
            </w:pPr>
            <w:r>
              <w:t>R$ 629,93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FAFBE58" w14:textId="53D56A41" w:rsidR="2EC97E11" w:rsidRDefault="2EC97E11" w:rsidP="2EC97E11">
            <w:pPr>
              <w:spacing w:after="0" w:line="300" w:lineRule="auto"/>
            </w:pPr>
            <w:r>
              <w:t>R$ 629,93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90B02A3" w14:textId="62323DE1" w:rsidR="2EC97E11" w:rsidRDefault="2EC97E11" w:rsidP="2EC97E11">
            <w:pPr>
              <w:spacing w:after="0" w:line="300" w:lineRule="auto"/>
            </w:pPr>
            <w:r>
              <w:t>Grupo 19</w:t>
            </w:r>
          </w:p>
        </w:tc>
      </w:tr>
    </w:tbl>
    <w:p w14:paraId="4D68F984" w14:textId="3707327A" w:rsidR="2EC97E11" w:rsidRDefault="2EC97E11" w:rsidP="2EC97E11">
      <w:pPr>
        <w:rPr>
          <w:rStyle w:val="Ttulo1Char"/>
        </w:rPr>
      </w:pPr>
    </w:p>
    <w:p w14:paraId="36AFA000" w14:textId="2732D7A4" w:rsidR="4DA7EDD6" w:rsidRDefault="4DA7EDD6" w:rsidP="0056729F">
      <w:pPr>
        <w:pStyle w:val="Ttulo2"/>
        <w:spacing w:before="261" w:after="261" w:line="300" w:lineRule="auto"/>
        <w:jc w:val="center"/>
      </w:pPr>
      <w:r w:rsidRPr="2EC97E11">
        <w:rPr>
          <w:rFonts w:ascii="Segoe UI" w:eastAsia="Segoe UI" w:hAnsi="Segoe UI" w:cs="Segoe UI"/>
          <w:sz w:val="31"/>
          <w:szCs w:val="31"/>
        </w:rPr>
        <w:t>GRUPO 20 – PLACAS ACRÍLICAS</w:t>
      </w:r>
    </w:p>
    <w:tbl>
      <w:tblPr>
        <w:tblW w:w="0" w:type="auto"/>
        <w:tblLook w:val="06A0" w:firstRow="1" w:lastRow="0" w:firstColumn="1" w:lastColumn="0" w:noHBand="1" w:noVBand="1"/>
      </w:tblPr>
      <w:tblGrid>
        <w:gridCol w:w="812"/>
        <w:gridCol w:w="1807"/>
        <w:gridCol w:w="1154"/>
        <w:gridCol w:w="1126"/>
        <w:gridCol w:w="812"/>
        <w:gridCol w:w="863"/>
        <w:gridCol w:w="1124"/>
        <w:gridCol w:w="1210"/>
        <w:gridCol w:w="946"/>
      </w:tblGrid>
      <w:tr w:rsidR="2EC97E11" w14:paraId="45C3DC1B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4347BB0" w14:textId="650BA62A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Item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734AE62" w14:textId="5DFE1D7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Especificação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5657ED3E" w14:textId="1A6B672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CATMAT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1C8FBC8" w14:textId="46D58A12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Unidade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5482C3B" w14:textId="0E2B0E50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Req. Máx.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4E17B826" w14:textId="1665287D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Qtde Total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05AEEC7D" w14:textId="2B21C7E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Valor Médio Unitário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2B4B9EDA" w14:textId="1DB45B55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Total Estimado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</w:tcPr>
          <w:p w14:paraId="742034B7" w14:textId="01FDB387" w:rsidR="2EC97E11" w:rsidRDefault="2EC97E11" w:rsidP="2EC97E11">
            <w:pPr>
              <w:spacing w:after="0" w:line="300" w:lineRule="auto"/>
              <w:jc w:val="center"/>
            </w:pPr>
            <w:r w:rsidRPr="2EC97E11">
              <w:rPr>
                <w:b/>
                <w:bCs/>
              </w:rPr>
              <w:t>Grupo</w:t>
            </w:r>
          </w:p>
        </w:tc>
      </w:tr>
      <w:tr w:rsidR="2EC97E11" w14:paraId="2761634C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A9DC92" w14:textId="57EA10D5" w:rsidR="2EC97E11" w:rsidRDefault="2EC97E11" w:rsidP="2EC97E11">
            <w:pPr>
              <w:spacing w:after="0" w:line="300" w:lineRule="auto"/>
            </w:pPr>
            <w:r>
              <w:t>37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01ABE0" w14:textId="5587A578" w:rsidR="2EC97E11" w:rsidRDefault="2EC97E11" w:rsidP="2EC97E11">
            <w:pPr>
              <w:spacing w:after="0" w:line="300" w:lineRule="auto"/>
            </w:pPr>
            <w:r>
              <w:t xml:space="preserve">Placa Acrílica, Material: Acrílico Cristal Transparente, Cor: Incolor, Acabamento </w:t>
            </w:r>
            <w:r>
              <w:lastRenderedPageBreak/>
              <w:t>Superficial: Liso, Transmitância: Transparente, Comprimento: 120 cm, Largura: 90 cm, Espessura: 4 mm, Altura: 120 cm, Características Adicionais: Dupla, Fixação por Parafusos/Pinça, Aplicação: Exposição, Diâmetro de Sustentação: 10 mm, Profundidade: 8 mm.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6A014D4" w14:textId="268D38F5" w:rsidR="2EC97E11" w:rsidRDefault="2EC97E11" w:rsidP="2EC97E11">
            <w:pPr>
              <w:spacing w:after="0" w:line="300" w:lineRule="auto"/>
            </w:pPr>
            <w:r>
              <w:lastRenderedPageBreak/>
              <w:t>636519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1AAD6A7E" w14:textId="19FDD3FA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4EFC585" w14:textId="48DE32B4" w:rsidR="2EC97E11" w:rsidRDefault="2EC97E11" w:rsidP="2EC97E11">
            <w:pPr>
              <w:spacing w:after="0" w:line="300" w:lineRule="auto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BC38F5D" w14:textId="5D60C9FB" w:rsidR="2EC97E11" w:rsidRDefault="2EC97E11" w:rsidP="2EC97E11">
            <w:pPr>
              <w:spacing w:after="0" w:line="300" w:lineRule="auto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13137AF" w14:textId="02068D45" w:rsidR="2EC97E11" w:rsidRDefault="2EC97E11" w:rsidP="2EC97E11">
            <w:pPr>
              <w:spacing w:after="0" w:line="300" w:lineRule="auto"/>
            </w:pPr>
            <w:r>
              <w:t>R$ 796,25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32D2AE" w14:textId="7C6D2FBD" w:rsidR="2EC97E11" w:rsidRDefault="2EC97E11" w:rsidP="2EC97E11">
            <w:pPr>
              <w:spacing w:after="0" w:line="300" w:lineRule="auto"/>
            </w:pPr>
            <w:r>
              <w:t>R$ 11.943,75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3C1C61" w14:textId="09D074C5" w:rsidR="2EC97E11" w:rsidRDefault="2EC97E11" w:rsidP="2EC97E11">
            <w:pPr>
              <w:spacing w:after="0" w:line="300" w:lineRule="auto"/>
            </w:pPr>
            <w:r>
              <w:t>Grupo 20</w:t>
            </w:r>
          </w:p>
        </w:tc>
      </w:tr>
      <w:tr w:rsidR="2EC97E11" w14:paraId="1F99675E" w14:textId="77777777" w:rsidTr="2EC97E11">
        <w:trPr>
          <w:trHeight w:val="300"/>
        </w:trPr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30494BEE" w14:textId="02FE7A32" w:rsidR="2EC97E11" w:rsidRDefault="2EC97E11" w:rsidP="2EC97E11">
            <w:pPr>
              <w:spacing w:after="0" w:line="300" w:lineRule="auto"/>
            </w:pPr>
            <w:r>
              <w:t>38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0CEF2D03" w14:textId="38296C95" w:rsidR="2EC97E11" w:rsidRDefault="2EC97E11" w:rsidP="2EC97E11">
            <w:pPr>
              <w:spacing w:after="0" w:line="300" w:lineRule="auto"/>
            </w:pPr>
            <w:r>
              <w:t xml:space="preserve">Placa Acrílica, Material: Acrílico Cristal Transparente, Cor: Incolor, Acabamento Superficial: Liso, Transmitância: Transparente, Comprimento: 90 cm, Largura: 90 cm, Espessura: 4 mm, Altura: 90 cm, Características Adicionais: Dupla, Fixação por Parafusos/Pinça, Aplicação: Exposição, Diâmetro de Sustentação: 10 </w:t>
            </w:r>
            <w:r>
              <w:lastRenderedPageBreak/>
              <w:t>mm, Profundidade: 8 mm.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79496DDB" w14:textId="5D73B16D" w:rsidR="2EC97E11" w:rsidRDefault="2EC97E11" w:rsidP="2EC97E11">
            <w:pPr>
              <w:spacing w:after="0" w:line="300" w:lineRule="auto"/>
            </w:pPr>
            <w:r>
              <w:lastRenderedPageBreak/>
              <w:t>636518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4135D3FD" w14:textId="2652EE12" w:rsidR="2EC97E11" w:rsidRDefault="2EC97E11" w:rsidP="2EC97E11">
            <w:pPr>
              <w:spacing w:after="0" w:line="300" w:lineRule="auto"/>
            </w:pPr>
            <w:r>
              <w:t>UN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10A7471" w14:textId="385007BF" w:rsidR="2EC97E11" w:rsidRDefault="2EC97E11" w:rsidP="2EC97E11">
            <w:pPr>
              <w:spacing w:after="0" w:line="300" w:lineRule="auto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4537F72" w14:textId="58CDCCB6" w:rsidR="2EC97E11" w:rsidRDefault="2EC97E11" w:rsidP="2EC97E11">
            <w:pPr>
              <w:spacing w:after="0" w:line="300" w:lineRule="auto"/>
            </w:pPr>
            <w:r>
              <w:t>15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2B3971E5" w14:textId="23495B13" w:rsidR="2EC97E11" w:rsidRDefault="2EC97E11" w:rsidP="2EC97E11">
            <w:pPr>
              <w:spacing w:after="0" w:line="300" w:lineRule="auto"/>
            </w:pPr>
            <w:r>
              <w:t>R$ 334,48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5EE66603" w14:textId="03D2FA98" w:rsidR="2EC97E11" w:rsidRDefault="2EC97E11" w:rsidP="2EC97E11">
            <w:pPr>
              <w:spacing w:after="0" w:line="300" w:lineRule="auto"/>
            </w:pPr>
            <w:r>
              <w:t>R$ 5.017,20</w:t>
            </w:r>
          </w:p>
        </w:tc>
        <w:tc>
          <w:tcPr>
            <w:tcW w:w="14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</w:tcPr>
          <w:p w14:paraId="694A7F07" w14:textId="6D47DD02" w:rsidR="2EC97E11" w:rsidRDefault="2EC97E11" w:rsidP="2EC97E11">
            <w:pPr>
              <w:spacing w:after="0" w:line="300" w:lineRule="auto"/>
            </w:pPr>
            <w:r>
              <w:t>Grupo 20</w:t>
            </w:r>
          </w:p>
        </w:tc>
      </w:tr>
    </w:tbl>
    <w:p w14:paraId="21AB349A" w14:textId="250200B1" w:rsidR="2EC97E11" w:rsidRDefault="2EC97E11" w:rsidP="2EC97E11">
      <w:pPr>
        <w:rPr>
          <w:rStyle w:val="Ttulo1Char"/>
        </w:rPr>
      </w:pPr>
    </w:p>
    <w:sectPr w:rsidR="2EC97E11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Liberation Serif"/>
    <w:panose1 w:val="02020603050405020304"/>
    <w:charset w:val="01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0516576">
    <w:abstractNumId w:val="8"/>
  </w:num>
  <w:num w:numId="2" w16cid:durableId="1240291085">
    <w:abstractNumId w:val="6"/>
  </w:num>
  <w:num w:numId="3" w16cid:durableId="2089184606">
    <w:abstractNumId w:val="5"/>
  </w:num>
  <w:num w:numId="4" w16cid:durableId="761221712">
    <w:abstractNumId w:val="4"/>
  </w:num>
  <w:num w:numId="5" w16cid:durableId="1139960388">
    <w:abstractNumId w:val="7"/>
  </w:num>
  <w:num w:numId="6" w16cid:durableId="893664305">
    <w:abstractNumId w:val="3"/>
  </w:num>
  <w:num w:numId="7" w16cid:durableId="142893431">
    <w:abstractNumId w:val="2"/>
  </w:num>
  <w:num w:numId="8" w16cid:durableId="1709915782">
    <w:abstractNumId w:val="1"/>
  </w:num>
  <w:num w:numId="9" w16cid:durableId="1936356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A42F"/>
    <w:rsid w:val="00034616"/>
    <w:rsid w:val="0006063C"/>
    <w:rsid w:val="000D8207"/>
    <w:rsid w:val="0015074B"/>
    <w:rsid w:val="001875B7"/>
    <w:rsid w:val="002165CA"/>
    <w:rsid w:val="0029639D"/>
    <w:rsid w:val="002D07BF"/>
    <w:rsid w:val="00326F90"/>
    <w:rsid w:val="00387687"/>
    <w:rsid w:val="0056729F"/>
    <w:rsid w:val="00740B72"/>
    <w:rsid w:val="00914CF4"/>
    <w:rsid w:val="0094D24C"/>
    <w:rsid w:val="00AA1D8D"/>
    <w:rsid w:val="00B47730"/>
    <w:rsid w:val="00CB0664"/>
    <w:rsid w:val="00CF0497"/>
    <w:rsid w:val="00CF3DCB"/>
    <w:rsid w:val="00D62288"/>
    <w:rsid w:val="00D95D5D"/>
    <w:rsid w:val="00FC693F"/>
    <w:rsid w:val="02348AF2"/>
    <w:rsid w:val="026AC923"/>
    <w:rsid w:val="02BF0DA5"/>
    <w:rsid w:val="0413F1E8"/>
    <w:rsid w:val="04208F6C"/>
    <w:rsid w:val="050E1B26"/>
    <w:rsid w:val="051E93F5"/>
    <w:rsid w:val="05E289E6"/>
    <w:rsid w:val="064429CC"/>
    <w:rsid w:val="066A1318"/>
    <w:rsid w:val="09786452"/>
    <w:rsid w:val="0984774C"/>
    <w:rsid w:val="09A0B8CF"/>
    <w:rsid w:val="09C6DDA8"/>
    <w:rsid w:val="0B218B04"/>
    <w:rsid w:val="0B55611C"/>
    <w:rsid w:val="0BD9BAC1"/>
    <w:rsid w:val="0CE7CBF5"/>
    <w:rsid w:val="0CEEE96D"/>
    <w:rsid w:val="0DB52DC7"/>
    <w:rsid w:val="0E52BE12"/>
    <w:rsid w:val="0E7950A7"/>
    <w:rsid w:val="0E8AFFD4"/>
    <w:rsid w:val="10542E46"/>
    <w:rsid w:val="1130F0D0"/>
    <w:rsid w:val="11A70661"/>
    <w:rsid w:val="120E166E"/>
    <w:rsid w:val="1288E45F"/>
    <w:rsid w:val="145A0885"/>
    <w:rsid w:val="14CC100F"/>
    <w:rsid w:val="151B1A2C"/>
    <w:rsid w:val="1664A1C9"/>
    <w:rsid w:val="170AD557"/>
    <w:rsid w:val="180069E5"/>
    <w:rsid w:val="1883C30F"/>
    <w:rsid w:val="19018FF6"/>
    <w:rsid w:val="190653DF"/>
    <w:rsid w:val="1A6F1BE1"/>
    <w:rsid w:val="1B8B67B6"/>
    <w:rsid w:val="1E2F522D"/>
    <w:rsid w:val="1F0D3940"/>
    <w:rsid w:val="1F4DADE6"/>
    <w:rsid w:val="1FBCFCE9"/>
    <w:rsid w:val="1FD40DE1"/>
    <w:rsid w:val="1FD96EA4"/>
    <w:rsid w:val="2161E129"/>
    <w:rsid w:val="236E1297"/>
    <w:rsid w:val="24652679"/>
    <w:rsid w:val="24BD7BE7"/>
    <w:rsid w:val="2559EF5C"/>
    <w:rsid w:val="2618765F"/>
    <w:rsid w:val="278C1A1D"/>
    <w:rsid w:val="27A808E0"/>
    <w:rsid w:val="27B7B041"/>
    <w:rsid w:val="28547D52"/>
    <w:rsid w:val="288282D6"/>
    <w:rsid w:val="2C26EC3A"/>
    <w:rsid w:val="2D385049"/>
    <w:rsid w:val="2D3DF06C"/>
    <w:rsid w:val="2E1712AD"/>
    <w:rsid w:val="2E5E7156"/>
    <w:rsid w:val="2EC97E11"/>
    <w:rsid w:val="2F6776E3"/>
    <w:rsid w:val="2F70BF89"/>
    <w:rsid w:val="2FC9DABF"/>
    <w:rsid w:val="2FD1075D"/>
    <w:rsid w:val="302E2D46"/>
    <w:rsid w:val="305C77FB"/>
    <w:rsid w:val="30DF15E2"/>
    <w:rsid w:val="313F1A2A"/>
    <w:rsid w:val="35563354"/>
    <w:rsid w:val="362B9F9C"/>
    <w:rsid w:val="36903DE8"/>
    <w:rsid w:val="3696B5E8"/>
    <w:rsid w:val="37C92C54"/>
    <w:rsid w:val="3829F136"/>
    <w:rsid w:val="3CC6FF7E"/>
    <w:rsid w:val="3E837DD4"/>
    <w:rsid w:val="3EAC51FF"/>
    <w:rsid w:val="406A5274"/>
    <w:rsid w:val="40FCF36D"/>
    <w:rsid w:val="41A36505"/>
    <w:rsid w:val="41B0CB39"/>
    <w:rsid w:val="42916E27"/>
    <w:rsid w:val="432B6D32"/>
    <w:rsid w:val="447A7C83"/>
    <w:rsid w:val="4517F98E"/>
    <w:rsid w:val="4526EBB4"/>
    <w:rsid w:val="45B259E8"/>
    <w:rsid w:val="4751BB7A"/>
    <w:rsid w:val="49BC679B"/>
    <w:rsid w:val="4A62138C"/>
    <w:rsid w:val="4B668C71"/>
    <w:rsid w:val="4BDA0F98"/>
    <w:rsid w:val="4C962B1C"/>
    <w:rsid w:val="4C9F3673"/>
    <w:rsid w:val="4CA7D413"/>
    <w:rsid w:val="4D12061E"/>
    <w:rsid w:val="4D18BBEB"/>
    <w:rsid w:val="4D4BD294"/>
    <w:rsid w:val="4D606B09"/>
    <w:rsid w:val="4DA6AB22"/>
    <w:rsid w:val="4DA7EDD6"/>
    <w:rsid w:val="4E01B3C8"/>
    <w:rsid w:val="4E343C7E"/>
    <w:rsid w:val="4EE079E4"/>
    <w:rsid w:val="4FA51252"/>
    <w:rsid w:val="52061278"/>
    <w:rsid w:val="525ABA56"/>
    <w:rsid w:val="5286FD6C"/>
    <w:rsid w:val="535E8246"/>
    <w:rsid w:val="53A4C5BD"/>
    <w:rsid w:val="53F6A593"/>
    <w:rsid w:val="5496EA71"/>
    <w:rsid w:val="54A48D13"/>
    <w:rsid w:val="56012756"/>
    <w:rsid w:val="5695D2F0"/>
    <w:rsid w:val="56C60DDF"/>
    <w:rsid w:val="58014284"/>
    <w:rsid w:val="59BA4013"/>
    <w:rsid w:val="5A5F010E"/>
    <w:rsid w:val="5C64976B"/>
    <w:rsid w:val="5CE30872"/>
    <w:rsid w:val="5D9E4AD3"/>
    <w:rsid w:val="5EE4974C"/>
    <w:rsid w:val="5FBDDC8B"/>
    <w:rsid w:val="60143953"/>
    <w:rsid w:val="60244D3B"/>
    <w:rsid w:val="61B700FA"/>
    <w:rsid w:val="61F30C3D"/>
    <w:rsid w:val="624C0618"/>
    <w:rsid w:val="62729FDC"/>
    <w:rsid w:val="628260F0"/>
    <w:rsid w:val="62C092DF"/>
    <w:rsid w:val="62F7930A"/>
    <w:rsid w:val="63AAED38"/>
    <w:rsid w:val="641754C7"/>
    <w:rsid w:val="65FB94CA"/>
    <w:rsid w:val="67615704"/>
    <w:rsid w:val="67B7D8F1"/>
    <w:rsid w:val="67DFFC2D"/>
    <w:rsid w:val="69977DFB"/>
    <w:rsid w:val="6AC1043A"/>
    <w:rsid w:val="6AFB89B8"/>
    <w:rsid w:val="6E8AE73C"/>
    <w:rsid w:val="6F4F13C4"/>
    <w:rsid w:val="6FB74863"/>
    <w:rsid w:val="709FD2C1"/>
    <w:rsid w:val="7232535A"/>
    <w:rsid w:val="723468F7"/>
    <w:rsid w:val="72A2A2D0"/>
    <w:rsid w:val="74292B64"/>
    <w:rsid w:val="7440FB46"/>
    <w:rsid w:val="74DC1F89"/>
    <w:rsid w:val="7542105C"/>
    <w:rsid w:val="757FAC10"/>
    <w:rsid w:val="758B722D"/>
    <w:rsid w:val="783D895E"/>
    <w:rsid w:val="79A12DEB"/>
    <w:rsid w:val="7A326E88"/>
    <w:rsid w:val="7C15A669"/>
    <w:rsid w:val="7C85B5B3"/>
    <w:rsid w:val="7D608C4B"/>
    <w:rsid w:val="7D6B798E"/>
    <w:rsid w:val="7E3435AE"/>
    <w:rsid w:val="7FD99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EE512"/>
  <w14:defaultImageDpi w14:val="300"/>
  <w15:docId w15:val="{6DF7CB0B-490B-4D9F-9CB9-62879010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43</Pages>
  <Words>4924</Words>
  <Characters>26594</Characters>
  <Application>Microsoft Office Word</Application>
  <DocSecurity>0</DocSecurity>
  <Lines>221</Lines>
  <Paragraphs>62</Paragraphs>
  <ScaleCrop>false</ScaleCrop>
  <Manager/>
  <Company/>
  <LinksUpToDate>false</LinksUpToDate>
  <CharactersWithSpaces>31456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Hemerson Pereira de Souza Alves</cp:lastModifiedBy>
  <cp:revision>7</cp:revision>
  <dcterms:created xsi:type="dcterms:W3CDTF">2013-12-23T23:15:00Z</dcterms:created>
  <dcterms:modified xsi:type="dcterms:W3CDTF">2026-04-23T18:57:00Z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2026-04-13T20:01:11Z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7826776b-e0f8-4982-b1ea-877a5fd50bba</vt:lpwstr>
  </property>
  <property fmtid="{D5CDD505-2E9C-101B-9397-08002B2CF9AE}" pid="7" name="MSIP_Label_defa4170-0d19-0005-0004-bc88714345d2_ActionId">
    <vt:lpwstr>34e90876-8df5-4c57-9162-3624a903098a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